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color w:val="0F766E"/>
          <w:sz w:val="44"/>
        </w:rPr>
        <w:t>Кейсы | Высшее образование | Медико-социальная экспертиза</w:t>
      </w:r>
    </w:p>
    <w:p>
      <w:pPr>
        <w:jc w:val="center"/>
      </w:pPr>
      <w:r>
        <w:rPr>
          <w:sz w:val="24"/>
        </w:rPr>
        <w:t>Materials for the selected specialty</w:t>
      </w:r>
    </w:p>
    <w:p>
      <w:pPr>
        <w:jc w:val="center"/>
      </w:pPr>
      <w:r>
        <w:rPr>
          <w:i/>
        </w:rPr>
        <w:t>Тип: Кейсы | Образование: Высшее образование | Специализация: Медико-социальная экспертиза | Записей: 2</w:t>
      </w:r>
    </w:p>
    <w:p>
      <w:r>
        <w:br w:type="page"/>
      </w:r>
    </w:p>
    <w:p>
      <w:pPr>
        <w:pStyle w:val="Heading1"/>
      </w:pPr>
      <w:r>
        <w:t>Медико-социальная экспертиза - кейс 1</w:t>
      </w:r>
    </w:p>
    <w:p>
      <w:r>
        <w:rPr>
          <w:b/>
        </w:rPr>
        <w:t xml:space="preserve">Образование: </w:t>
      </w:r>
      <w:r>
        <w:t>Высшее образование</w:t>
      </w:r>
      <w:r>
        <w:rPr>
          <w:b/>
        </w:rPr>
        <w:t xml:space="preserve"> | Специализация: </w:t>
      </w:r>
      <w:r>
        <w:t>Медико-социальная экспертиза</w:t>
      </w:r>
    </w:p>
    <w:p>
      <w:pPr>
        <w:pStyle w:val="Heading2"/>
      </w:pPr>
      <w:r>
        <w:t>1. УСЛОВИЕ СИТУАЦИОННОЙ ЗАДАЧИ</w:t>
      </w:r>
    </w:p>
    <w:p>
      <w:pPr>
        <w:pStyle w:val="Heading3"/>
      </w:pPr>
      <w:r>
        <w:t>1.1. Ситуация</w:t>
      </w:r>
    </w:p>
    <w:p>
      <w:pPr>
        <w:spacing w:after="58"/>
      </w:pPr>
      <w:r>
        <w:rPr>
          <w:b w:val="0"/>
          <w:i w:val="0"/>
        </w:rPr>
        <w:t>ОСВИДЕТЕЛЬСТВОВАНИЕ ГРАЖДАНИНА В БЮРО МЕДИКО-СОЦИАЛЬНОЙ ЭКСПЕРТИЗЫ</w:t>
      </w:r>
    </w:p>
    <w:p>
      <w:pPr>
        <w:spacing w:after="58"/>
      </w:pPr>
      <w:r>
        <w:rPr>
          <w:b w:val="0"/>
          <w:i w:val="0"/>
        </w:rPr>
        <w:t>Общие сведения о пациенте:</w:t>
      </w:r>
    </w:p>
    <w:p>
      <w:pPr>
        <w:spacing w:after="58"/>
      </w:pPr>
      <w:r>
        <w:rPr>
          <w:b w:val="0"/>
          <w:i w:val="0"/>
        </w:rPr>
        <w:t>• Возраст 47 лет.</w:t>
      </w:r>
    </w:p>
    <w:p>
      <w:pPr>
        <w:spacing w:after="58"/>
      </w:pPr>
      <w:r>
        <w:rPr>
          <w:b w:val="0"/>
          <w:i w:val="0"/>
        </w:rPr>
        <w:t>• Пол: жен.</w:t>
      </w:r>
    </w:p>
    <w:p>
      <w:pPr>
        <w:spacing w:after="58"/>
      </w:pPr>
      <w:r>
        <w:rPr>
          <w:b w:val="0"/>
          <w:i w:val="0"/>
        </w:rPr>
        <w:t>• Социальный статус: семейная.</w:t>
      </w:r>
    </w:p>
    <w:p>
      <w:pPr>
        <w:spacing w:after="58"/>
      </w:pPr>
      <w:r>
        <w:rPr>
          <w:b w:val="0"/>
          <w:i w:val="0"/>
        </w:rPr>
        <w:t>• Место жительства: городское поселение.</w:t>
      </w:r>
    </w:p>
    <w:p>
      <w:pPr>
        <w:spacing w:after="58"/>
      </w:pPr>
      <w:r>
        <w:rPr>
          <w:b w:val="0"/>
          <w:i w:val="0"/>
        </w:rPr>
        <w:t>• Основная профессия: участковая медсестра в поликлинике, не работает 1 год.</w:t>
      </w:r>
    </w:p>
    <w:p>
      <w:pPr>
        <w:spacing w:after="58"/>
      </w:pPr>
      <w:r>
        <w:rPr>
          <w:b w:val="0"/>
          <w:i w:val="0"/>
        </w:rPr>
        <w:t>• Группа инвалидности: III группа установлена год назад.</w:t>
      </w:r>
    </w:p>
    <w:p>
      <w:pPr>
        <w:spacing w:after="58"/>
      </w:pPr>
      <w:r>
        <w:rPr>
          <w:b w:val="0"/>
          <w:i w:val="0"/>
        </w:rPr>
        <w:t>• Направлена на очередное переосвидетельствование.</w:t>
      </w:r>
    </w:p>
    <w:p>
      <w:pPr>
        <w:pStyle w:val="Heading3"/>
      </w:pPr>
      <w:r>
        <w:t>1.2. Жалобы</w:t>
      </w:r>
    </w:p>
    <w:p>
      <w:pPr>
        <w:spacing w:after="58"/>
      </w:pPr>
      <w:r>
        <w:rPr>
          <w:b w:val="0"/>
          <w:i w:val="0"/>
        </w:rPr>
        <w:t>Часто примесь крови при дефекации, периодически гной в стуле, стул 4-5 раз в сутки, слабость, недомогание (в течение дня вынуждена отдыхать в постели), часто субфебрилитет.</w:t>
      </w:r>
    </w:p>
    <w:p>
      <w:pPr>
        <w:pStyle w:val="Heading3"/>
      </w:pPr>
      <w:r>
        <w:t>1.3. Анамнез заболевания</w:t>
      </w:r>
    </w:p>
    <w:p>
      <w:pPr>
        <w:spacing w:after="58"/>
      </w:pPr>
      <w:r>
        <w:rPr>
          <w:b w:val="0"/>
          <w:i w:val="0"/>
        </w:rPr>
        <w:t>Больна в течение 10 лет, получает постоянно лечение. На фоне проводимой терапии отмечалась положительная динамика, глюкокортикостероиды постепенно отменены, получала месалазин, азатиоприн, 3 года назад - в течение 6 месяцев назначали адалимумаб. Обострения ежегодно 2-3 раза. В течение последнего года отмечает периодически примесь крови в стуле, выявлен хронический геморрой. В настоящее время проводится постоянная терапия перорально и в виде микроклизм с месалазином, преднизолон (непрерывный прием более 6 месяцев), активность заболевания умеренная по результатам эндоскопии.</w:t>
      </w:r>
    </w:p>
    <w:p>
      <w:pPr>
        <w:spacing w:after="58"/>
      </w:pPr>
      <w:r>
        <w:rPr>
          <w:b w:val="0"/>
          <w:i w:val="0"/>
        </w:rPr>
        <w:t>_Из общего анализа крови:_ Гемоглобин 95 г/л, эритроциты – 3,0 х 1012/л</w:t>
      </w:r>
    </w:p>
    <w:p>
      <w:pPr>
        <w:spacing w:after="58"/>
      </w:pPr>
      <w:r>
        <w:rPr>
          <w:b w:val="0"/>
          <w:i w:val="0"/>
        </w:rPr>
        <w:t>_Эндоскопия-_ осмотренный участок толстой кишки значительно сужен, за счет воспалительной инфильтрации. Кишка резко отечна, отсутствует сосудистый рисунок, определяются множественные язвы, покрытые фибрином, гноем, контактно кровоточащие. Умеренная эндоскопическая активность заболевания.</w:t>
      </w:r>
    </w:p>
    <w:p>
      <w:pPr>
        <w:pStyle w:val="Heading3"/>
      </w:pPr>
      <w:r>
        <w:t>1.4. Объективный статус</w:t>
      </w:r>
    </w:p>
    <w:p>
      <w:pPr>
        <w:spacing w:after="58"/>
      </w:pPr>
      <w:r>
        <w:rPr>
          <w:b w:val="0"/>
          <w:i w:val="0"/>
        </w:rPr>
        <w:t>При освидетельствовании в бюро МСЭ:</w:t>
      </w:r>
    </w:p>
    <w:p>
      <w:pPr>
        <w:spacing w:after="58"/>
      </w:pPr>
      <w:r>
        <w:rPr>
          <w:b w:val="0"/>
          <w:i w:val="0"/>
        </w:rPr>
        <w:t>Рост 166 см, вес 60 кг. На освидетельствование пришла самостоятельно. Передвигается в медленном темпе. Раздевается, одевается в замедленном режиме с большей затратой времени. Кожные покровы и видимые слизистые бледные. Пульс 78 уд/мин, ритмичный, удовлетворительных свойств. Границы сердца в пределах нормы. Тоны сердца чистые, ясные. ЧД 16 в мин. Дыхание везикулярное, хрипы не выслушиваются. АД 110/80 мм.рт.ст. Живот мягкий, болезненный в левой подвздошной области. Печень у края реберной дуги. Периферических отеков нет.</w:t>
      </w:r>
    </w:p>
    <w:p>
      <w:pPr>
        <w:spacing w:after="58"/>
      </w:pPr>
      <w:r>
        <w:rPr>
          <w:b w:val="0"/>
          <w:i w:val="0"/>
        </w:rPr>
        <w:t>КЛИНИКО-ЭКСПЕРТНЫЙ ДИАГНОЗ</w:t>
      </w:r>
    </w:p>
    <w:p>
      <w:pPr>
        <w:spacing w:after="58"/>
      </w:pPr>
      <w:r>
        <w:rPr>
          <w:b w:val="0"/>
          <w:i w:val="0"/>
        </w:rPr>
        <w:t>Язвенный колит, левостороннее поражение, непрерывно рецидивирующее течение, активность 2 степени. Гормональная резистентность. Анемия средней тяжести. Хронические трещины заднего прохода. Хронический геморрой.</w:t>
      </w:r>
    </w:p>
    <w:p>
      <w:pPr>
        <w:pStyle w:val="Heading2"/>
      </w:pPr>
      <w:r>
        <w:t>1. МСЭ</w:t>
      </w:r>
    </w:p>
    <w:p>
      <w:r>
        <w:rPr>
          <w:b/>
          <w:color w:val="0F766E"/>
        </w:rPr>
        <w:t>1. Вопрос</w:t>
      </w:r>
    </w:p>
    <w:p>
      <w:r>
        <w:rPr>
          <w:b w:val="0"/>
          <w:i w:val="0"/>
        </w:rPr>
        <w:t>В данном экспертном случае количественная оценка степени нарушения функции пищеварительной  системы составляет +_____+ %</w:t>
      </w:r>
    </w:p>
    <w:p>
      <w:pPr>
        <w:pStyle w:val="ListBullet"/>
      </w:pPr>
      <w:r>
        <w:rPr>
          <w:b/>
        </w:rPr>
        <w:t xml:space="preserve">1. </w:t>
      </w:r>
      <w:r>
        <w:rPr>
          <w:b w:val="0"/>
          <w:i w:val="0"/>
        </w:rPr>
        <w:t>70-80</w:t>
      </w:r>
    </w:p>
    <w:p>
      <w:pPr>
        <w:pStyle w:val="ListBullet"/>
      </w:pPr>
      <w:r>
        <w:rPr>
          <w:b/>
        </w:rPr>
        <w:t xml:space="preserve">2. </w:t>
      </w:r>
      <w:r>
        <w:rPr>
          <w:b/>
          <w:i w:val="0"/>
          <w:color w:val="0F766E"/>
          <w:highlight w:val="yellow"/>
        </w:rPr>
        <w:t>40-60</w:t>
      </w:r>
    </w:p>
    <w:p>
      <w:pPr>
        <w:pStyle w:val="ListBullet"/>
      </w:pPr>
      <w:r>
        <w:rPr>
          <w:b/>
        </w:rPr>
        <w:t xml:space="preserve">3. </w:t>
      </w:r>
      <w:r>
        <w:rPr>
          <w:b w:val="0"/>
          <w:i w:val="0"/>
        </w:rPr>
        <w:t>90-100</w:t>
      </w:r>
    </w:p>
    <w:p>
      <w:pPr>
        <w:pStyle w:val="ListBullet"/>
      </w:pPr>
      <w:r>
        <w:rPr>
          <w:b/>
        </w:rPr>
        <w:t xml:space="preserve">4. </w:t>
      </w:r>
      <w:r>
        <w:rPr>
          <w:b w:val="0"/>
          <w:i w:val="0"/>
        </w:rPr>
        <w:t>10-30</w:t>
      </w:r>
    </w:p>
    <w:p>
      <w:pPr>
        <w:ind w:left="288"/>
      </w:pPr>
      <w:r>
        <w:rPr>
          <w:b/>
          <w:color w:val="0F766E"/>
          <w:highlight w:val="yellow"/>
        </w:rPr>
        <w:t xml:space="preserve">Правильный ответ: </w:t>
      </w:r>
      <w:r>
        <w:rPr>
          <w:b/>
          <w:i w:val="0"/>
        </w:rPr>
        <w:t>40-60</w:t>
      </w:r>
    </w:p>
    <w:p>
      <w:pPr>
        <w:ind w:left="504"/>
      </w:pPr>
      <w:r>
        <w:rPr>
          <w:b w:val="0"/>
          <w:i/>
        </w:rPr>
        <w:t>См. описание, клинико-экспертный диагноз</w:t>
        <w:br/>
        <w:br/>
        <w:t>П.11.3.1.2. Рецидивирующее течение (обострения 2 -3 раза в год);</w:t>
        <w:br/>
        <w:br/>
        <w:t>Хроническое непрерывное течение заболевания (левосторонний колит, терминальный илеит, в том числе в сочетании с поражением толстой кишки) клиниколабораторная и/или эндоскопическая умеренная активность заболевания на фоне проведения базисной терапии, с умеренными нарушениями функций пищеварительной системы; наличием кишечных осложнений (стриктуры, межкишечные и прямокишечные свищи, ректовагинальные свищи), внекишечных проявлений умеренной тяжести, состояние после хирургического лечения с формированием стомы или тонкокишечного резервуара</w:t>
        <w:br/>
        <w:br/>
      </w:r>
      <w:hyperlink r:id="rId9">
        <w:r>
          <w:rPr>
            <w:color w:val="0F766E"/>
            <w:u w:val="single"/>
          </w:rPr>
          <w:t>Приказ Минтруда России от 26.07.2024 N 374н "Об утверждении классификаций и критериев, используемых при осуществлении медико-социальной экспертизы граждан федеральными учреждениями медико-социальной экспертизы"</w:t>
        </w:r>
      </w:hyperlink>
      <w:r>
        <w:rPr>
          <w:b w:val="0"/>
          <w:i/>
        </w:rPr>
        <w:br/>
        <w:br/>
      </w:r>
      <w:hyperlink r:id="rId10">
        <w:r>
          <w:rPr>
            <w:color w:val="0F766E"/>
            <w:u w:val="single"/>
          </w:rPr>
          <w:t>(1)</w:t>
        </w:r>
      </w:hyperlink>
    </w:p>
    <w:p>
      <w:r>
        <w:rPr>
          <w:b/>
          <w:color w:val="0F766E"/>
        </w:rPr>
        <w:t>2. Вопрос</w:t>
      </w:r>
    </w:p>
    <w:p>
      <w:r>
        <w:rPr>
          <w:b w:val="0"/>
          <w:i w:val="0"/>
        </w:rPr>
        <w:t>Ограничения жизнедеятельности выявлены в категориях: способность к</w:t>
      </w:r>
    </w:p>
    <w:p>
      <w:pPr>
        <w:pStyle w:val="ListBullet"/>
      </w:pPr>
      <w:r>
        <w:rPr>
          <w:b/>
        </w:rPr>
        <w:t xml:space="preserve">1. </w:t>
      </w:r>
      <w:r>
        <w:rPr>
          <w:b w:val="0"/>
          <w:i w:val="0"/>
        </w:rPr>
        <w:t>самостоятельному передвижению, ориентации</w:t>
      </w:r>
    </w:p>
    <w:p>
      <w:pPr>
        <w:pStyle w:val="ListBullet"/>
      </w:pPr>
      <w:r>
        <w:rPr>
          <w:b/>
        </w:rPr>
        <w:t xml:space="preserve">2. </w:t>
      </w:r>
      <w:r>
        <w:rPr>
          <w:b w:val="0"/>
          <w:i w:val="0"/>
        </w:rPr>
        <w:t>общению, трудовой деятельности</w:t>
      </w:r>
    </w:p>
    <w:p>
      <w:pPr>
        <w:pStyle w:val="ListBullet"/>
      </w:pPr>
      <w:r>
        <w:rPr>
          <w:b/>
        </w:rPr>
        <w:t xml:space="preserve">3. </w:t>
      </w:r>
      <w:r>
        <w:rPr>
          <w:b w:val="0"/>
          <w:i w:val="0"/>
        </w:rPr>
        <w:t>ориентации, обучению</w:t>
      </w:r>
    </w:p>
    <w:p>
      <w:pPr>
        <w:pStyle w:val="ListBullet"/>
      </w:pPr>
      <w:r>
        <w:rPr>
          <w:b/>
        </w:rPr>
        <w:t xml:space="preserve">4. </w:t>
      </w:r>
      <w:r>
        <w:rPr>
          <w:b/>
          <w:i w:val="0"/>
          <w:color w:val="0F766E"/>
          <w:highlight w:val="yellow"/>
        </w:rPr>
        <w:t>самообслуживанию, трудовой деятельности</w:t>
      </w:r>
    </w:p>
    <w:p>
      <w:pPr>
        <w:ind w:left="288"/>
      </w:pPr>
      <w:r>
        <w:rPr>
          <w:b/>
          <w:color w:val="0F766E"/>
          <w:highlight w:val="yellow"/>
        </w:rPr>
        <w:t xml:space="preserve">Правильный ответ: </w:t>
      </w:r>
      <w:r>
        <w:rPr>
          <w:b/>
          <w:i w:val="0"/>
        </w:rPr>
        <w:t>самообслуживанию, трудовой деятельности</w:t>
      </w:r>
    </w:p>
    <w:p>
      <w:pPr>
        <w:ind w:left="504"/>
      </w:pPr>
      <w:r>
        <w:rPr>
          <w:b w:val="0"/>
          <w:i/>
        </w:rPr>
        <w:t>См. описание случая</w:t>
        <w:br/>
        <w:br/>
        <w:t>6.К основным категориям жизнедеятельности человека относятся:</w:t>
        <w:br/>
        <w:br/>
        <w:t>а) способность к самообслуживанию;</w:t>
        <w:br/>
        <w:br/>
        <w:t>б) способность к самостоятельному передвижению;</w:t>
        <w:br/>
        <w:br/>
        <w:t>в) способность к ориентации;</w:t>
        <w:br/>
        <w:br/>
        <w:t>г) способность к общению;</w:t>
        <w:br/>
        <w:br/>
        <w:t>д) способность контролировать свое поведение;</w:t>
        <w:br/>
        <w:br/>
        <w:t>е) способность к обучению;</w:t>
        <w:br/>
        <w:br/>
        <w:t>ж) способность к трудовой деятельности.</w:t>
        <w:br/>
        <w:br/>
      </w:r>
      <w:hyperlink r:id="rId9">
        <w:r>
          <w:rPr>
            <w:color w:val="0F766E"/>
            <w:u w:val="single"/>
          </w:rPr>
          <w:t>Приказ Минтруда России от 26.07.2024 N 374н "Об утверждении классификаций и критериев, используемых при осуществлении медико-социальной экспертизы граждан федеральными учреждениями медико-социальной экспертизы"</w:t>
        </w:r>
      </w:hyperlink>
      <w:r>
        <w:rPr>
          <w:b w:val="0"/>
          <w:i/>
        </w:rPr>
        <w:br/>
        <w:br/>
      </w:r>
      <w:hyperlink r:id="rId11">
        <w:r>
          <w:rPr>
            <w:color w:val="0F766E"/>
            <w:u w:val="single"/>
          </w:rPr>
          <w:t>(1)</w:t>
        </w:r>
      </w:hyperlink>
    </w:p>
    <w:p>
      <w:r>
        <w:rPr>
          <w:b/>
          <w:color w:val="0F766E"/>
        </w:rPr>
        <w:t>3. Вопрос</w:t>
      </w:r>
    </w:p>
    <w:p>
      <w:r>
        <w:rPr>
          <w:b w:val="0"/>
          <w:i w:val="0"/>
        </w:rPr>
        <w:t>Ограничения жизнедеятельности в категории «способность к самообслуживанию»</w:t>
      </w:r>
    </w:p>
    <w:p>
      <w:pPr>
        <w:pStyle w:val="ListBullet"/>
      </w:pPr>
      <w:r>
        <w:rPr>
          <w:b/>
        </w:rPr>
        <w:t xml:space="preserve">1. </w:t>
      </w:r>
      <w:r>
        <w:rPr>
          <w:b w:val="0"/>
          <w:i w:val="0"/>
        </w:rPr>
        <w:t>отсутствует</w:t>
      </w:r>
    </w:p>
    <w:p>
      <w:pPr>
        <w:pStyle w:val="ListBullet"/>
      </w:pPr>
      <w:r>
        <w:rPr>
          <w:b/>
        </w:rPr>
        <w:t xml:space="preserve">2. </w:t>
      </w:r>
      <w:r>
        <w:rPr>
          <w:b/>
          <w:i w:val="0"/>
          <w:color w:val="0F766E"/>
          <w:highlight w:val="yellow"/>
        </w:rPr>
        <w:t>соответствует 1 степени выраженности</w:t>
      </w:r>
    </w:p>
    <w:p>
      <w:pPr>
        <w:pStyle w:val="ListBullet"/>
      </w:pPr>
      <w:r>
        <w:rPr>
          <w:b/>
        </w:rPr>
        <w:t xml:space="preserve">3. </w:t>
      </w:r>
      <w:r>
        <w:rPr>
          <w:b w:val="0"/>
          <w:i w:val="0"/>
        </w:rPr>
        <w:t>соответствует 3 степени выраженности</w:t>
      </w:r>
    </w:p>
    <w:p>
      <w:pPr>
        <w:pStyle w:val="ListBullet"/>
      </w:pPr>
      <w:r>
        <w:rPr>
          <w:b/>
        </w:rPr>
        <w:t xml:space="preserve">4. </w:t>
      </w:r>
      <w:r>
        <w:rPr>
          <w:b w:val="0"/>
          <w:i w:val="0"/>
        </w:rPr>
        <w:t>соответствует 2 степени выраженности</w:t>
      </w:r>
    </w:p>
    <w:p>
      <w:pPr>
        <w:ind w:left="288"/>
      </w:pPr>
      <w:r>
        <w:rPr>
          <w:b/>
          <w:color w:val="0F766E"/>
          <w:highlight w:val="yellow"/>
        </w:rPr>
        <w:t xml:space="preserve">Правильный ответ: </w:t>
      </w:r>
      <w:r>
        <w:rPr>
          <w:b/>
          <w:i w:val="0"/>
        </w:rPr>
        <w:t>соответствует 1 степени выраженности</w:t>
      </w:r>
    </w:p>
    <w:p>
      <w:pPr>
        <w:ind w:left="504"/>
      </w:pPr>
      <w:r>
        <w:rPr>
          <w:b w:val="0"/>
          <w:i/>
        </w:rPr>
        <w:t>См. условия и клинико-экспертный диагноз</w:t>
        <w:br/>
        <w:br/>
        <w:t>1 степень - способность к самообслуживанию при более длительном затрачивании времени, дробности его выполнения, сокращении объема с использованием при необходимости вспомогательных технических средств</w:t>
        <w:br/>
        <w:br/>
      </w:r>
      <w:hyperlink r:id="rId9">
        <w:r>
          <w:rPr>
            <w:color w:val="0F766E"/>
            <w:u w:val="single"/>
          </w:rPr>
          <w:t>Приказ Минтруда России от 26.07.2024 N 374н "Об утверждении классификаций и критериев, используемых при осуществлении медико-социальной экспертизы граждан федеральными учреждениями медико-социальной экспертизы"</w:t>
        </w:r>
      </w:hyperlink>
      <w:r>
        <w:rPr>
          <w:b w:val="0"/>
          <w:i/>
        </w:rPr>
        <w:br/>
        <w:br/>
      </w:r>
      <w:hyperlink r:id="rId12">
        <w:r>
          <w:rPr>
            <w:color w:val="0F766E"/>
            <w:u w:val="single"/>
          </w:rPr>
          <w:t>(1)</w:t>
        </w:r>
      </w:hyperlink>
    </w:p>
    <w:p>
      <w:r>
        <w:rPr>
          <w:b/>
          <w:color w:val="0F766E"/>
        </w:rPr>
        <w:t>4. Вопрос</w:t>
      </w:r>
    </w:p>
    <w:p>
      <w:r>
        <w:rPr>
          <w:b w:val="0"/>
          <w:i w:val="0"/>
        </w:rPr>
        <w:t>Ограничения жизнедеятельности в категории «способность к трудовой деятельности»</w:t>
      </w:r>
    </w:p>
    <w:p>
      <w:pPr>
        <w:pStyle w:val="ListBullet"/>
      </w:pPr>
      <w:r>
        <w:rPr>
          <w:b/>
        </w:rPr>
        <w:t xml:space="preserve">1. </w:t>
      </w:r>
      <w:r>
        <w:rPr>
          <w:b/>
          <w:i w:val="0"/>
          <w:color w:val="0F766E"/>
          <w:highlight w:val="yellow"/>
        </w:rPr>
        <w:t>соответствует 1 степени выраженности</w:t>
      </w:r>
    </w:p>
    <w:p>
      <w:pPr>
        <w:pStyle w:val="ListBullet"/>
      </w:pPr>
      <w:r>
        <w:rPr>
          <w:b/>
        </w:rPr>
        <w:t xml:space="preserve">2. </w:t>
      </w:r>
      <w:r>
        <w:rPr>
          <w:b w:val="0"/>
          <w:i w:val="0"/>
        </w:rPr>
        <w:t>соответствует 3 степени выраженности 3</w:t>
      </w:r>
    </w:p>
    <w:p>
      <w:pPr>
        <w:pStyle w:val="ListBullet"/>
      </w:pPr>
      <w:r>
        <w:rPr>
          <w:b/>
        </w:rPr>
        <w:t xml:space="preserve">3. </w:t>
      </w:r>
      <w:r>
        <w:rPr>
          <w:b w:val="0"/>
          <w:i w:val="0"/>
        </w:rPr>
        <w:t>соответствует 2 степени выраженности 2</w:t>
      </w:r>
    </w:p>
    <w:p>
      <w:pPr>
        <w:pStyle w:val="ListBullet"/>
      </w:pPr>
      <w:r>
        <w:rPr>
          <w:b/>
        </w:rPr>
        <w:t xml:space="preserve">4. </w:t>
      </w:r>
      <w:r>
        <w:rPr>
          <w:b w:val="0"/>
          <w:i w:val="0"/>
        </w:rPr>
        <w:t>отсутствует</w:t>
      </w:r>
    </w:p>
    <w:p>
      <w:pPr>
        <w:ind w:left="288"/>
      </w:pPr>
      <w:r>
        <w:rPr>
          <w:b/>
          <w:color w:val="0F766E"/>
          <w:highlight w:val="yellow"/>
        </w:rPr>
        <w:t xml:space="preserve">Правильный ответ: </w:t>
      </w:r>
      <w:r>
        <w:rPr>
          <w:b/>
          <w:i w:val="0"/>
        </w:rPr>
        <w:t>соответствует 1 степени выраженности</w:t>
      </w:r>
    </w:p>
    <w:p>
      <w:pPr>
        <w:ind w:left="504"/>
      </w:pPr>
      <w:r>
        <w:rPr>
          <w:b w:val="0"/>
          <w:i/>
        </w:rPr>
        <w:t>См. условия</w:t>
        <w:br/>
        <w:br/>
        <w:t>1 степень - способность к выполнению трудовой деятельности в обычных условиях труда при снижении квалификации, тяжести, напряженности и (или) уменьшении объема работы, неспособность продолжать работу по основной профессии (должности, специальности) при сохранении возможности в обычных условиях труда выполнять трудовую деятельность более низкой квалификации</w:t>
        <w:br/>
        <w:br/>
      </w:r>
      <w:hyperlink r:id="rId9">
        <w:r>
          <w:rPr>
            <w:color w:val="0F766E"/>
            <w:u w:val="single"/>
          </w:rPr>
          <w:t>Приказ Минтруда России от 26.07.2024 N 374н "Об утверждении классификаций и критериев, используемых при осуществлении медико-социальной экспертизы граждан федеральными учреждениями медико-социальной экспертизы"</w:t>
        </w:r>
      </w:hyperlink>
      <w:r>
        <w:rPr>
          <w:b w:val="0"/>
          <w:i/>
        </w:rPr>
        <w:br/>
        <w:br/>
      </w:r>
      <w:hyperlink r:id="rId13">
        <w:r>
          <w:rPr>
            <w:color w:val="0F766E"/>
            <w:u w:val="single"/>
          </w:rPr>
          <w:t>(1)</w:t>
        </w:r>
      </w:hyperlink>
    </w:p>
    <w:p>
      <w:r>
        <w:rPr>
          <w:b/>
          <w:color w:val="0F766E"/>
        </w:rPr>
        <w:t>5. Вопрос</w:t>
      </w:r>
    </w:p>
    <w:p>
      <w:r>
        <w:rPr>
          <w:b w:val="0"/>
          <w:i w:val="0"/>
        </w:rPr>
        <w:t>Бюро медико-социальной экспертизы в отношении освидетельствуемого приняло решение: +_____________+ группу инвалидности</w:t>
      </w:r>
    </w:p>
    <w:p>
      <w:pPr>
        <w:pStyle w:val="ListBullet"/>
      </w:pPr>
      <w:r>
        <w:rPr>
          <w:b/>
        </w:rPr>
        <w:t xml:space="preserve">1. </w:t>
      </w:r>
      <w:r>
        <w:rPr>
          <w:b/>
          <w:i w:val="0"/>
          <w:color w:val="0F766E"/>
          <w:highlight w:val="yellow"/>
        </w:rPr>
        <w:t>установить третью</w:t>
      </w:r>
    </w:p>
    <w:p>
      <w:pPr>
        <w:pStyle w:val="ListBullet"/>
      </w:pPr>
      <w:r>
        <w:rPr>
          <w:b/>
        </w:rPr>
        <w:t xml:space="preserve">2. </w:t>
      </w:r>
      <w:r>
        <w:rPr>
          <w:b w:val="0"/>
          <w:i w:val="0"/>
        </w:rPr>
        <w:t>установить вторую</w:t>
      </w:r>
    </w:p>
    <w:p>
      <w:pPr>
        <w:pStyle w:val="ListBullet"/>
      </w:pPr>
      <w:r>
        <w:rPr>
          <w:b/>
        </w:rPr>
        <w:t xml:space="preserve">3. </w:t>
      </w:r>
      <w:r>
        <w:rPr>
          <w:b w:val="0"/>
          <w:i w:val="0"/>
        </w:rPr>
        <w:t>установить первую</w:t>
      </w:r>
    </w:p>
    <w:p>
      <w:pPr>
        <w:pStyle w:val="ListBullet"/>
      </w:pPr>
      <w:r>
        <w:rPr>
          <w:b/>
        </w:rPr>
        <w:t xml:space="preserve">4. </w:t>
      </w:r>
      <w:r>
        <w:rPr>
          <w:b w:val="0"/>
          <w:i w:val="0"/>
        </w:rPr>
        <w:t>не устанавливать</w:t>
      </w:r>
    </w:p>
    <w:p>
      <w:pPr>
        <w:ind w:left="288"/>
      </w:pPr>
      <w:r>
        <w:rPr>
          <w:b/>
          <w:color w:val="0F766E"/>
          <w:highlight w:val="yellow"/>
        </w:rPr>
        <w:t xml:space="preserve">Правильный ответ: </w:t>
      </w:r>
      <w:r>
        <w:rPr>
          <w:b/>
          <w:i w:val="0"/>
        </w:rPr>
        <w:t>установить третью</w:t>
      </w:r>
    </w:p>
    <w:p>
      <w:pPr>
        <w:ind w:left="504"/>
      </w:pPr>
      <w:r>
        <w:rPr>
          <w:b w:val="0"/>
          <w:i/>
        </w:rPr>
        <w:t>См. клинико-экспертный диагноз</w:t>
        <w:br/>
        <w:br/>
        <w:t>п.10. Критерии для установления групп инвалидности применяются после установления гражданину инвалидности в соответствии с критерием для установления инвалидности, предусмотренным пунктом 9 настоящих классификаций и критериев.</w:t>
        <w:br/>
        <w:br/>
        <w:t>п.13. Критерием для установления третьей группы инвалидности является нарушение здоровья человека со II степенью выраженности стойких нарушений функций организма (в диапазоне от 40 до 60 процентов), обусловленное заболеваниями, последствиями травм или дефектами</w:t>
        <w:br/>
        <w:br/>
      </w:r>
      <w:hyperlink r:id="rId9">
        <w:r>
          <w:rPr>
            <w:color w:val="0F766E"/>
            <w:u w:val="single"/>
          </w:rPr>
          <w:t>Приказ Минтруда России от 26.07.2024 N 374н "Об утверждении классификаций и критериев, используемых при осуществлении медико-социальной экспертизы граждан федеральными учреждениями медико-социальной экспертизы"</w:t>
        </w:r>
      </w:hyperlink>
      <w:r>
        <w:rPr>
          <w:b w:val="0"/>
          <w:i/>
        </w:rPr>
        <w:br/>
        <w:br/>
      </w:r>
      <w:hyperlink r:id="rId14">
        <w:r>
          <w:rPr>
            <w:color w:val="0F766E"/>
            <w:u w:val="single"/>
          </w:rPr>
          <w:t>(1)</w:t>
        </w:r>
      </w:hyperlink>
    </w:p>
    <w:p>
      <w:r>
        <w:rPr>
          <w:b/>
          <w:color w:val="0F766E"/>
        </w:rPr>
        <w:t>6. Вопрос</w:t>
      </w:r>
    </w:p>
    <w:p>
      <w:r>
        <w:rPr>
          <w:b w:val="0"/>
          <w:i w:val="0"/>
        </w:rPr>
        <w:t>Критерием для установления ІІІ группы инвалидности лицу в возрасте 18 лет и старше является нарушение здоровья со стойким нарушением функций организма в диапазоне 40-60% , приводящее к ограничению _____ степени двух из основных категорий жизнедеятельности человека, определяющих необходимость его социальной защиты</w:t>
      </w:r>
    </w:p>
    <w:p>
      <w:pPr>
        <w:pStyle w:val="ListBullet"/>
      </w:pPr>
      <w:r>
        <w:rPr>
          <w:b/>
        </w:rPr>
        <w:t xml:space="preserve">1. </w:t>
      </w:r>
      <w:r>
        <w:rPr>
          <w:b w:val="0"/>
          <w:i w:val="0"/>
        </w:rPr>
        <w:t>четвертой</w:t>
      </w:r>
    </w:p>
    <w:p>
      <w:pPr>
        <w:pStyle w:val="ListBullet"/>
      </w:pPr>
      <w:r>
        <w:rPr>
          <w:b/>
        </w:rPr>
        <w:t xml:space="preserve">2. </w:t>
      </w:r>
      <w:r>
        <w:rPr>
          <w:b/>
          <w:i w:val="0"/>
          <w:color w:val="0F766E"/>
          <w:highlight w:val="yellow"/>
        </w:rPr>
        <w:t>первой</w:t>
      </w:r>
    </w:p>
    <w:p>
      <w:pPr>
        <w:pStyle w:val="ListBullet"/>
      </w:pPr>
      <w:r>
        <w:rPr>
          <w:b/>
        </w:rPr>
        <w:t xml:space="preserve">3. </w:t>
      </w:r>
      <w:r>
        <w:rPr>
          <w:b w:val="0"/>
          <w:i w:val="0"/>
        </w:rPr>
        <w:t>третьей</w:t>
      </w:r>
    </w:p>
    <w:p>
      <w:pPr>
        <w:pStyle w:val="ListBullet"/>
      </w:pPr>
      <w:r>
        <w:rPr>
          <w:b/>
        </w:rPr>
        <w:t xml:space="preserve">4. </w:t>
      </w:r>
      <w:r>
        <w:rPr>
          <w:b w:val="0"/>
          <w:i w:val="0"/>
        </w:rPr>
        <w:t>второй</w:t>
      </w:r>
    </w:p>
    <w:p>
      <w:pPr>
        <w:ind w:left="288"/>
      </w:pPr>
      <w:r>
        <w:rPr>
          <w:b/>
          <w:color w:val="0F766E"/>
          <w:highlight w:val="yellow"/>
        </w:rPr>
        <w:t xml:space="preserve">Правильный ответ: </w:t>
      </w:r>
      <w:r>
        <w:rPr>
          <w:b/>
          <w:i w:val="0"/>
        </w:rPr>
        <w:t>первой</w:t>
      </w:r>
    </w:p>
    <w:p>
      <w:pPr>
        <w:ind w:left="504"/>
      </w:pPr>
      <w:r>
        <w:rPr>
          <w:b w:val="0"/>
          <w:i/>
        </w:rPr>
        <w:t>В соответствии с нормативными документами.</w:t>
        <w:br/>
        <w:br/>
        <w:t>Критерием для установления инвалидности лицу в возрасте 18 лет и старше является нарушение здоровья со II и более выраженной степенью выраженности стойких нарушений функций организма человека (в диапазоне от 40 до 100 процентов), обусловленное заболеваниями, последствиями травм или дефектами, приводящее к ограничению 2 или 3 степени выраженности одной из основных категорий жизнедеятельности человека или 1 степени выраженности ограничений двух и более категорий жизнедеятельности человека в их различных сочетаниях, определяющих необходимость его социальной защиты.</w:t>
        <w:br/>
        <w:br/>
      </w:r>
      <w:hyperlink r:id="rId9">
        <w:r>
          <w:rPr>
            <w:color w:val="0F766E"/>
            <w:u w:val="single"/>
          </w:rPr>
          <w:t>Приказ Минтруда России от 26.07.2024 N 374н "Об утверждении классификаций и критериев, используемых при осуществлении медико-социальной экспертизы граждан федеральными учреждениями медико-социальной экспертизы"</w:t>
        </w:r>
      </w:hyperlink>
      <w:r>
        <w:rPr>
          <w:b w:val="0"/>
          <w:i/>
        </w:rPr>
        <w:br/>
        <w:br/>
      </w:r>
      <w:hyperlink r:id="rId15">
        <w:r>
          <w:rPr>
            <w:color w:val="0F766E"/>
            <w:u w:val="single"/>
          </w:rPr>
          <w:t>(1)</w:t>
        </w:r>
      </w:hyperlink>
      <w:r>
        <w:rPr>
          <w:b w:val="0"/>
          <w:i/>
        </w:rPr>
        <w:br/>
        <w:br/>
      </w:r>
      <w:hyperlink r:id="rId16">
        <w:r>
          <w:rPr>
            <w:color w:val="0F766E"/>
            <w:u w:val="single"/>
          </w:rPr>
          <w:t>(2)</w:t>
        </w:r>
      </w:hyperlink>
    </w:p>
    <w:p>
      <w:r>
        <w:rPr>
          <w:b/>
          <w:color w:val="0F766E"/>
        </w:rPr>
        <w:t>7. Вопрос</w:t>
      </w:r>
    </w:p>
    <w:p>
      <w:r>
        <w:rPr>
          <w:b w:val="0"/>
          <w:i w:val="0"/>
        </w:rPr>
        <w:t>Причиной инвалидности в данном экспертном случае является</w:t>
      </w:r>
    </w:p>
    <w:p>
      <w:pPr>
        <w:pStyle w:val="ListBullet"/>
      </w:pPr>
      <w:r>
        <w:rPr>
          <w:b/>
        </w:rPr>
        <w:t xml:space="preserve">1. </w:t>
      </w:r>
      <w:r>
        <w:rPr>
          <w:b w:val="0"/>
          <w:i w:val="0"/>
        </w:rPr>
        <w:t>трудовое увечье</w:t>
      </w:r>
    </w:p>
    <w:p>
      <w:pPr>
        <w:pStyle w:val="ListBullet"/>
      </w:pPr>
      <w:r>
        <w:rPr>
          <w:b/>
        </w:rPr>
        <w:t xml:space="preserve">2. </w:t>
      </w:r>
      <w:r>
        <w:rPr>
          <w:b w:val="0"/>
          <w:i w:val="0"/>
        </w:rPr>
        <w:t>профессиональное заболевание</w:t>
      </w:r>
    </w:p>
    <w:p>
      <w:pPr>
        <w:pStyle w:val="ListBullet"/>
      </w:pPr>
      <w:r>
        <w:rPr>
          <w:b/>
        </w:rPr>
        <w:t xml:space="preserve">3. </w:t>
      </w:r>
      <w:r>
        <w:rPr>
          <w:b w:val="0"/>
          <w:i w:val="0"/>
        </w:rPr>
        <w:t>инвалидность с детства</w:t>
      </w:r>
    </w:p>
    <w:p>
      <w:pPr>
        <w:pStyle w:val="ListBullet"/>
      </w:pPr>
      <w:r>
        <w:rPr>
          <w:b/>
        </w:rPr>
        <w:t xml:space="preserve">4. </w:t>
      </w:r>
      <w:r>
        <w:rPr>
          <w:b/>
          <w:i w:val="0"/>
          <w:color w:val="0F766E"/>
          <w:highlight w:val="yellow"/>
        </w:rPr>
        <w:t>общее заболевание</w:t>
      </w:r>
    </w:p>
    <w:p>
      <w:pPr>
        <w:ind w:left="288"/>
      </w:pPr>
      <w:r>
        <w:rPr>
          <w:b/>
          <w:color w:val="0F766E"/>
          <w:highlight w:val="yellow"/>
        </w:rPr>
        <w:t xml:space="preserve">Правильный ответ: </w:t>
      </w:r>
      <w:r>
        <w:rPr>
          <w:b/>
          <w:i w:val="0"/>
        </w:rPr>
        <w:t>общее заболевание</w:t>
      </w:r>
    </w:p>
    <w:p>
      <w:pPr>
        <w:ind w:left="504"/>
      </w:pPr>
      <w:r>
        <w:rPr>
          <w:b w:val="0"/>
          <w:i/>
        </w:rPr>
        <w:t>См. условия.</w:t>
        <w:br/>
        <w:br/>
        <w:t>В случае признания гражданина инвалидом в качестве причины инвалидности указываются общее заболевание, трудовое увечье, профессиональное заболевание, инвалидность с детства, инвалидность с детства вследствие ранения (контузии, увечья), связанная с боевыми действиями в период Великой Отечественной войны, военная травма, заболевание, полученное в период военной службы, инвалидность, связанная с катастрофой на Чернобыльской АЭС, последствиями радиационных воздействий и непосредственным участием в деятельности подразделений особого риска, а также иные причины, установленные законодательством Российской Федерации.</w:t>
        <w:br/>
        <w:br/>
      </w:r>
      <w:hyperlink r:id="rId17">
        <w:r>
          <w:rPr>
            <w:color w:val="0F766E"/>
            <w:u w:val="single"/>
          </w:rPr>
          <w:t>Приказ Минтруда России от 16.02.2023 г. N 90н "Об утверждении Порядка установления причин инвалидности" (Зарегистрировано в Минюсте России 23.03.2023 N 72683)</w:t>
        </w:r>
      </w:hyperlink>
      <w:r>
        <w:rPr>
          <w:b w:val="0"/>
          <w:i/>
        </w:rPr>
        <w:br/>
        <w:br/>
      </w:r>
      <w:hyperlink r:id="rId18">
        <w:r>
          <w:rPr>
            <w:color w:val="0F766E"/>
            <w:u w:val="single"/>
          </w:rPr>
          <w:t>(1)</w:t>
        </w:r>
      </w:hyperlink>
    </w:p>
    <w:p>
      <w:pPr>
        <w:pStyle w:val="Heading2"/>
      </w:pPr>
      <w:r>
        <w:t>2. ОРГ МСЭ</w:t>
      </w:r>
    </w:p>
    <w:p>
      <w:r>
        <w:rPr>
          <w:b/>
          <w:color w:val="0F766E"/>
        </w:rPr>
        <w:t>8. Вопрос</w:t>
      </w:r>
    </w:p>
    <w:p>
      <w:r>
        <w:rPr>
          <w:b w:val="0"/>
          <w:i w:val="0"/>
        </w:rPr>
        <w:t>В случае признания инвалидом освидетельствуемому выдается</w:t>
      </w:r>
    </w:p>
    <w:p>
      <w:pPr>
        <w:pStyle w:val="ListBullet"/>
      </w:pPr>
      <w:r>
        <w:rPr>
          <w:b/>
        </w:rPr>
        <w:t xml:space="preserve">1. </w:t>
      </w:r>
      <w:r>
        <w:rPr>
          <w:b w:val="0"/>
          <w:i w:val="0"/>
        </w:rPr>
        <w:t>индивидуальная программа реабилитации или абилитации инвалида</w:t>
      </w:r>
    </w:p>
    <w:p>
      <w:pPr>
        <w:pStyle w:val="ListBullet"/>
      </w:pPr>
      <w:r>
        <w:rPr>
          <w:b/>
        </w:rPr>
        <w:t xml:space="preserve">2. </w:t>
      </w:r>
      <w:r>
        <w:rPr>
          <w:b w:val="0"/>
          <w:i w:val="0"/>
        </w:rPr>
        <w:t>акт медико-социальной экспертизы и индивидуальная программа реабилитации или абилитации</w:t>
      </w:r>
    </w:p>
    <w:p>
      <w:pPr>
        <w:pStyle w:val="ListBullet"/>
      </w:pPr>
      <w:r>
        <w:rPr>
          <w:b/>
        </w:rPr>
        <w:t xml:space="preserve">3. </w:t>
      </w:r>
      <w:r>
        <w:rPr>
          <w:b w:val="0"/>
          <w:i w:val="0"/>
        </w:rPr>
        <w:t>выписка из акта медико-социальной экспертизы и индивидуальная программа реабилитации или абилитации</w:t>
      </w:r>
    </w:p>
    <w:p>
      <w:pPr>
        <w:pStyle w:val="ListBullet"/>
      </w:pPr>
      <w:r>
        <w:rPr>
          <w:b/>
        </w:rPr>
        <w:t xml:space="preserve">4. </w:t>
      </w:r>
      <w:r>
        <w:rPr>
          <w:b/>
          <w:i w:val="0"/>
          <w:color w:val="0F766E"/>
          <w:highlight w:val="yellow"/>
        </w:rPr>
        <w:t>справка об установлении группы инвалидности и индивидуальная программа реабилитации/абилитации (ИПРА)</w:t>
      </w:r>
    </w:p>
    <w:p>
      <w:pPr>
        <w:ind w:left="288"/>
      </w:pPr>
      <w:r>
        <w:rPr>
          <w:b/>
          <w:color w:val="0F766E"/>
          <w:highlight w:val="yellow"/>
        </w:rPr>
        <w:t xml:space="preserve">Правильный ответ: </w:t>
      </w:r>
      <w:r>
        <w:rPr>
          <w:b/>
          <w:i w:val="0"/>
        </w:rPr>
        <w:t>справка об установлении группы инвалидности и индивидуальная программа реабилитации/абилитации (ИПРА)</w:t>
      </w:r>
    </w:p>
    <w:p>
      <w:pPr>
        <w:ind w:left="504"/>
      </w:pPr>
      <w:r>
        <w:rPr>
          <w:b w:val="0"/>
          <w:i/>
        </w:rPr>
        <w:t>В соответствии с нормативными документами.</w:t>
        <w:br/>
        <w:br/>
        <w:t>Гражданину, признанному инвалидом, выдаются справка, подтверждающая факт установления инвалидности, с указанием группы инвалидности, а также индивидуальная программа реабилитации или абилитации.</w:t>
        <w:br/>
        <w:br/>
      </w:r>
      <w:hyperlink r:id="rId19">
        <w:r>
          <w:rPr>
            <w:color w:val="0F766E"/>
            <w:u w:val="single"/>
          </w:rPr>
          <w:t>Постановление Правительства РФ от 5 апреля 2022 г. N 588 "О признании лица инвалидом" (с изменениями и дополнениями)</w:t>
        </w:r>
      </w:hyperlink>
      <w:r>
        <w:rPr>
          <w:b w:val="0"/>
          <w:i/>
        </w:rPr>
        <w:br/>
        <w:br/>
      </w:r>
      <w:hyperlink r:id="rId20">
        <w:r>
          <w:rPr>
            <w:color w:val="0F766E"/>
            <w:u w:val="single"/>
          </w:rPr>
          <w:t>(1)</w:t>
        </w:r>
      </w:hyperlink>
    </w:p>
    <w:p>
      <w:r>
        <w:rPr>
          <w:b/>
          <w:color w:val="0F766E"/>
        </w:rPr>
        <w:t>9. Вопрос</w:t>
      </w:r>
    </w:p>
    <w:p>
      <w:r>
        <w:rPr>
          <w:b w:val="0"/>
          <w:i w:val="0"/>
        </w:rPr>
        <w:t>При проведении медико-социальной экспертизы в обязательном порядке</w:t>
      </w:r>
    </w:p>
    <w:p>
      <w:pPr>
        <w:pStyle w:val="ListBullet"/>
      </w:pPr>
      <w:r>
        <w:rPr>
          <w:b/>
        </w:rPr>
        <w:t xml:space="preserve">1. </w:t>
      </w:r>
      <w:r>
        <w:rPr>
          <w:b w:val="0"/>
          <w:i w:val="0"/>
        </w:rPr>
        <w:t>составляется акт медико-социальной экспертизы</w:t>
      </w:r>
    </w:p>
    <w:p>
      <w:pPr>
        <w:pStyle w:val="ListBullet"/>
      </w:pPr>
      <w:r>
        <w:rPr>
          <w:b/>
        </w:rPr>
        <w:t xml:space="preserve">2. </w:t>
      </w:r>
      <w:r>
        <w:rPr>
          <w:b w:val="0"/>
          <w:i w:val="0"/>
        </w:rPr>
        <w:t>ведется протокол освидетельствования</w:t>
      </w:r>
    </w:p>
    <w:p>
      <w:pPr>
        <w:pStyle w:val="ListBullet"/>
      </w:pPr>
      <w:r>
        <w:rPr>
          <w:b/>
        </w:rPr>
        <w:t xml:space="preserve">3. </w:t>
      </w:r>
      <w:r>
        <w:rPr>
          <w:b w:val="0"/>
          <w:i w:val="0"/>
        </w:rPr>
        <w:t>заполняется Форма 088у – направление на медико-социальную экспертизы</w:t>
      </w:r>
    </w:p>
    <w:p>
      <w:pPr>
        <w:pStyle w:val="ListBullet"/>
      </w:pPr>
      <w:r>
        <w:rPr>
          <w:b/>
        </w:rPr>
        <w:t xml:space="preserve">4. </w:t>
      </w:r>
      <w:r>
        <w:rPr>
          <w:b/>
          <w:i w:val="0"/>
          <w:color w:val="0F766E"/>
          <w:highlight w:val="yellow"/>
        </w:rPr>
        <w:t>ведется протокол и составляется акт</w:t>
      </w:r>
    </w:p>
    <w:p>
      <w:pPr>
        <w:ind w:left="288"/>
      </w:pPr>
      <w:r>
        <w:rPr>
          <w:b/>
          <w:color w:val="0F766E"/>
          <w:highlight w:val="yellow"/>
        </w:rPr>
        <w:t xml:space="preserve">Правильный ответ: </w:t>
      </w:r>
      <w:r>
        <w:rPr>
          <w:b/>
          <w:i w:val="0"/>
        </w:rPr>
        <w:t>ведется протокол и составляется акт</w:t>
      </w:r>
    </w:p>
    <w:p>
      <w:pPr>
        <w:ind w:left="504"/>
      </w:pPr>
      <w:r>
        <w:rPr>
          <w:b w:val="0"/>
          <w:i/>
        </w:rPr>
        <w:t>В соответствии с нормативными документами</w:t>
        <w:br/>
        <w:br/>
        <w:t>При проведении медико-социальной экспертизы гражданина ведется протокол.</w:t>
        <w:br/>
        <w:t>По результатам медико-социальной экспертизы гражданина составляется акт…</w:t>
        <w:br/>
        <w:br/>
      </w:r>
      <w:hyperlink r:id="rId19">
        <w:r>
          <w:rPr>
            <w:color w:val="0F766E"/>
            <w:u w:val="single"/>
          </w:rPr>
          <w:t>Постановление Правительства РФ от 5 апреля 2022 г. N 588 "О признании лица инвалидом" (с изменениями и дополнениями)</w:t>
        </w:r>
      </w:hyperlink>
      <w:r>
        <w:rPr>
          <w:b w:val="0"/>
          <w:i/>
        </w:rPr>
        <w:br/>
        <w:br/>
      </w:r>
      <w:hyperlink r:id="rId21">
        <w:r>
          <w:rPr>
            <w:color w:val="0F766E"/>
            <w:u w:val="single"/>
          </w:rPr>
          <w:t>(1)</w:t>
        </w:r>
      </w:hyperlink>
      <w:r>
        <w:rPr>
          <w:b w:val="0"/>
          <w:i/>
        </w:rPr>
        <w:br/>
        <w:br/>
      </w:r>
      <w:hyperlink r:id="rId22">
        <w:r>
          <w:rPr>
            <w:color w:val="0F766E"/>
            <w:u w:val="single"/>
          </w:rPr>
          <w:t>(2)</w:t>
        </w:r>
      </w:hyperlink>
    </w:p>
    <w:p>
      <w:r>
        <w:rPr>
          <w:b/>
          <w:color w:val="0F766E"/>
        </w:rPr>
        <w:t>10. Вопрос</w:t>
      </w:r>
    </w:p>
    <w:p>
      <w:r>
        <w:rPr>
          <w:b w:val="0"/>
          <w:i w:val="0"/>
        </w:rPr>
        <w:t>Решение бюро медико-социальной гражданин может обжаловать в главном бюро в +_______________+ срок</w:t>
      </w:r>
    </w:p>
    <w:p>
      <w:pPr>
        <w:pStyle w:val="ListBullet"/>
      </w:pPr>
      <w:r>
        <w:rPr>
          <w:b/>
        </w:rPr>
        <w:t xml:space="preserve">1. </w:t>
      </w:r>
      <w:r>
        <w:rPr>
          <w:b w:val="0"/>
          <w:i w:val="0"/>
        </w:rPr>
        <w:t>недельный</w:t>
      </w:r>
    </w:p>
    <w:p>
      <w:pPr>
        <w:pStyle w:val="ListBullet"/>
      </w:pPr>
      <w:r>
        <w:rPr>
          <w:b/>
        </w:rPr>
        <w:t xml:space="preserve">2. </w:t>
      </w:r>
      <w:r>
        <w:rPr>
          <w:b/>
          <w:i w:val="0"/>
          <w:color w:val="0F766E"/>
          <w:highlight w:val="yellow"/>
        </w:rPr>
        <w:t>месячный</w:t>
      </w:r>
    </w:p>
    <w:p>
      <w:pPr>
        <w:pStyle w:val="ListBullet"/>
      </w:pPr>
      <w:r>
        <w:rPr>
          <w:b/>
        </w:rPr>
        <w:t xml:space="preserve">3. </w:t>
      </w:r>
      <w:r>
        <w:rPr>
          <w:b w:val="0"/>
          <w:i w:val="0"/>
        </w:rPr>
        <w:t>трехдневный</w:t>
      </w:r>
    </w:p>
    <w:p>
      <w:pPr>
        <w:pStyle w:val="ListBullet"/>
      </w:pPr>
      <w:r>
        <w:rPr>
          <w:b/>
        </w:rPr>
        <w:t xml:space="preserve">4. </w:t>
      </w:r>
      <w:r>
        <w:rPr>
          <w:b w:val="0"/>
          <w:i w:val="0"/>
        </w:rPr>
        <w:t>трехмесячный</w:t>
      </w:r>
    </w:p>
    <w:p>
      <w:pPr>
        <w:ind w:left="288"/>
      </w:pPr>
      <w:r>
        <w:rPr>
          <w:b/>
          <w:color w:val="0F766E"/>
          <w:highlight w:val="yellow"/>
        </w:rPr>
        <w:t xml:space="preserve">Правильный ответ: </w:t>
      </w:r>
      <w:r>
        <w:rPr>
          <w:b/>
          <w:i w:val="0"/>
        </w:rPr>
        <w:t>месячный</w:t>
      </w:r>
    </w:p>
    <w:p>
      <w:pPr>
        <w:ind w:left="504"/>
      </w:pPr>
      <w:r>
        <w:rPr>
          <w:b w:val="0"/>
          <w:i/>
        </w:rPr>
        <w:t>В соответствии с нормативными документами</w:t>
        <w:br/>
        <w:br/>
        <w:t>Гражданин (его законный или уполномоченный представитель) может обжаловать решение бюро в главное бюро в месячный срок на основании заявления…</w:t>
        <w:br/>
        <w:br/>
      </w:r>
      <w:hyperlink r:id="rId19">
        <w:r>
          <w:rPr>
            <w:color w:val="0F766E"/>
            <w:u w:val="single"/>
          </w:rPr>
          <w:t>Постановление Правительства РФ от 5 апреля 2022 г. N 588 "О признании лица инвалидом" (с изменениями и дополнениями)</w:t>
        </w:r>
      </w:hyperlink>
      <w:r>
        <w:rPr>
          <w:b w:val="0"/>
          <w:i/>
        </w:rPr>
        <w:br/>
        <w:br/>
      </w:r>
      <w:hyperlink r:id="rId23">
        <w:r>
          <w:rPr>
            <w:color w:val="0F766E"/>
            <w:u w:val="single"/>
          </w:rPr>
          <w:t>(1)</w:t>
        </w:r>
      </w:hyperlink>
    </w:p>
    <w:p>
      <w:r>
        <w:rPr>
          <w:b/>
          <w:color w:val="0F766E"/>
        </w:rPr>
        <w:t>11. Вопрос</w:t>
      </w:r>
    </w:p>
    <w:p>
      <w:r>
        <w:rPr>
          <w:b w:val="0"/>
          <w:i w:val="0"/>
        </w:rPr>
        <w:t>Гражданин направляется на медико-социальную экспертизу медицинской организацией независимо от ее организационно-правовой формы в соответствии с решением врачебной комиссии медицинской организации при наличии</w:t>
      </w:r>
    </w:p>
    <w:p>
      <w:pPr>
        <w:pStyle w:val="ListBullet"/>
      </w:pPr>
      <w:r>
        <w:rPr>
          <w:b/>
        </w:rPr>
        <w:t xml:space="preserve">1. </w:t>
      </w:r>
      <w:r>
        <w:rPr>
          <w:b w:val="0"/>
          <w:i w:val="0"/>
        </w:rPr>
        <w:t>признаков ограничения жизнедеятельности и нуждающегося в социальной защите</w:t>
      </w:r>
    </w:p>
    <w:p>
      <w:pPr>
        <w:pStyle w:val="ListBullet"/>
      </w:pPr>
      <w:r>
        <w:rPr>
          <w:b/>
        </w:rPr>
        <w:t xml:space="preserve">2. </w:t>
      </w:r>
      <w:r>
        <w:rPr>
          <w:b w:val="0"/>
          <w:i w:val="0"/>
        </w:rPr>
        <w:t>медицинских документов, подтверждающих нестойкие нарушения функций организма вследствие заболеваний, последствий травм или дефектов</w:t>
      </w:r>
    </w:p>
    <w:p>
      <w:pPr>
        <w:pStyle w:val="ListBullet"/>
      </w:pPr>
      <w:r>
        <w:rPr>
          <w:b/>
        </w:rPr>
        <w:t xml:space="preserve">3. </w:t>
      </w:r>
      <w:r>
        <w:rPr>
          <w:b w:val="0"/>
          <w:i w:val="0"/>
        </w:rPr>
        <w:t>справки из медицинской организации об отказе в направлении на МСЭ, даже без медицинских документов, подтверждающих нарушения функций организма вследствие заболеваний, последствий травм или дефектов</w:t>
      </w:r>
    </w:p>
    <w:p>
      <w:pPr>
        <w:pStyle w:val="ListBullet"/>
      </w:pPr>
      <w:r>
        <w:rPr>
          <w:b/>
        </w:rPr>
        <w:t xml:space="preserve">4. </w:t>
      </w:r>
      <w:r>
        <w:rPr>
          <w:b/>
          <w:i w:val="0"/>
          <w:color w:val="0F766E"/>
          <w:highlight w:val="yellow"/>
        </w:rPr>
        <w:t>данных, подтверждающих стойкое нарушение функций организма, обусловленное заболеваниями, последствиями травм или дефектами, после проведения всех необходимых диагностических, лечебных и реабилитационных мероприятий с письменного согласия гражданина (его законного или уполномоченного представителя) на направление и проведение медико-социальной экспертизы</w:t>
      </w:r>
    </w:p>
    <w:p>
      <w:pPr>
        <w:ind w:left="288"/>
      </w:pPr>
      <w:r>
        <w:rPr>
          <w:b/>
          <w:color w:val="0F766E"/>
          <w:highlight w:val="yellow"/>
        </w:rPr>
        <w:t xml:space="preserve">Правильный ответ: </w:t>
      </w:r>
      <w:r>
        <w:rPr>
          <w:b/>
          <w:i w:val="0"/>
        </w:rPr>
        <w:t>данных, подтверждающих стойкое нарушение функций организма, обусловленное заболеваниями, последствиями травм или дефектами, после проведения всех необходимых диагностических, лечебных и реабилитационных мероприятий с письменного согласия гражданина (его законного или уполномоченного представителя) на направление и проведение медико-социальной экспертизы</w:t>
      </w:r>
    </w:p>
    <w:p>
      <w:pPr>
        <w:ind w:left="504"/>
      </w:pPr>
      <w:r>
        <w:rPr>
          <w:b w:val="0"/>
          <w:i/>
        </w:rPr>
        <w:t>Гражданин направляется на медико-социальную экспертизу медицинской организацией независимо от ее организационно-правовой формы в соответствии с решением врачебной комиссии медицинской организации при наличии данных, подтверждающих стойкое нарушение функций организма, обусловленное заболеваниями, последствиями травм или дефектами, после проведения всех необходимых диагностических, лечебных и реабилитационных мероприятий с письменного согласия гражданина (его законного или уполномоченного представителя) на направление и проведение медико-социальной экспертизы.</w:t>
        <w:br/>
        <w:br/>
      </w:r>
      <w:hyperlink r:id="rId19">
        <w:r>
          <w:rPr>
            <w:color w:val="0F766E"/>
            <w:u w:val="single"/>
          </w:rPr>
          <w:t>Постановление Правительства РФ от 5 апреля 2022 г. N 588 "О признании лица инвалидом" (с изменениями и дополнениями)</w:t>
        </w:r>
      </w:hyperlink>
      <w:r>
        <w:rPr>
          <w:b w:val="0"/>
          <w:i/>
        </w:rPr>
        <w:br/>
        <w:br/>
      </w:r>
      <w:hyperlink r:id="rId24">
        <w:r>
          <w:rPr>
            <w:color w:val="0F766E"/>
            <w:u w:val="single"/>
          </w:rPr>
          <w:t>(1)</w:t>
        </w:r>
      </w:hyperlink>
    </w:p>
    <w:p>
      <w:r>
        <w:rPr>
          <w:b/>
          <w:color w:val="0F766E"/>
        </w:rPr>
        <w:t>12. Вопрос</w:t>
      </w:r>
    </w:p>
    <w:p>
      <w:r>
        <w:rPr>
          <w:b w:val="0"/>
          <w:i w:val="0"/>
        </w:rPr>
        <w:t>В случае признания инвалидом, датой установления инвалидности считается дата</w:t>
      </w:r>
    </w:p>
    <w:p>
      <w:pPr>
        <w:pStyle w:val="ListBullet"/>
      </w:pPr>
      <w:r>
        <w:rPr>
          <w:b/>
        </w:rPr>
        <w:t xml:space="preserve">1. </w:t>
      </w:r>
      <w:r>
        <w:rPr>
          <w:b w:val="0"/>
          <w:i w:val="0"/>
        </w:rPr>
        <w:t>проведения освидетельствования в бюро медико-социальной экспертизы</w:t>
      </w:r>
    </w:p>
    <w:p>
      <w:pPr>
        <w:pStyle w:val="ListBullet"/>
      </w:pPr>
      <w:r>
        <w:rPr>
          <w:b/>
        </w:rPr>
        <w:t xml:space="preserve">2. </w:t>
      </w:r>
      <w:r>
        <w:rPr>
          <w:b w:val="0"/>
          <w:i w:val="0"/>
        </w:rPr>
        <w:t>выдачи справки об освидетельствовании и индивидуальной программы реабилитации или абилитации</w:t>
      </w:r>
    </w:p>
    <w:p>
      <w:pPr>
        <w:pStyle w:val="ListBullet"/>
      </w:pPr>
      <w:r>
        <w:rPr>
          <w:b/>
        </w:rPr>
        <w:t xml:space="preserve">3. </w:t>
      </w:r>
      <w:r>
        <w:rPr>
          <w:b w:val="0"/>
          <w:i w:val="0"/>
        </w:rPr>
        <w:t>оформления направления на медико-социальную экспертизу (форма 088/у)</w:t>
      </w:r>
    </w:p>
    <w:p>
      <w:pPr>
        <w:pStyle w:val="ListBullet"/>
      </w:pPr>
      <w:r>
        <w:rPr>
          <w:b/>
        </w:rPr>
        <w:t xml:space="preserve">4. </w:t>
      </w:r>
      <w:r>
        <w:rPr>
          <w:b/>
          <w:i w:val="0"/>
          <w:color w:val="0F766E"/>
          <w:highlight w:val="yellow"/>
        </w:rPr>
        <w:t>поступления в бюро направления на медико-социальную экспертизу</w:t>
      </w:r>
    </w:p>
    <w:p>
      <w:pPr>
        <w:ind w:left="288"/>
      </w:pPr>
      <w:r>
        <w:rPr>
          <w:b/>
          <w:color w:val="0F766E"/>
          <w:highlight w:val="yellow"/>
        </w:rPr>
        <w:t xml:space="preserve">Правильный ответ: </w:t>
      </w:r>
      <w:r>
        <w:rPr>
          <w:b/>
          <w:i w:val="0"/>
        </w:rPr>
        <w:t>поступления в бюро направления на медико-социальную экспертизу</w:t>
      </w:r>
    </w:p>
    <w:p>
      <w:pPr>
        <w:ind w:left="504"/>
      </w:pPr>
      <w:r>
        <w:rPr>
          <w:b w:val="0"/>
          <w:i/>
        </w:rPr>
        <w:t>На основании нормативных документов.</w:t>
        <w:br/>
        <w:br/>
        <w:t>В случае признания гражданина инвалидом датой установления инвалидности считается дата поступления в бюро направления на медико-социальную экспертизу (заявления гражданина о проведении медико-социальной экспертизы).</w:t>
        <w:br/>
        <w:br/>
      </w:r>
      <w:hyperlink r:id="rId19">
        <w:r>
          <w:rPr>
            <w:color w:val="0F766E"/>
            <w:u w:val="single"/>
          </w:rPr>
          <w:t>Постановление Правительства РФ от 5 апреля 2022 г. N 588 "О признании лица инвалидом" (с изменениями и дополнениями)</w:t>
        </w:r>
      </w:hyperlink>
      <w:r>
        <w:rPr>
          <w:b w:val="0"/>
          <w:i/>
        </w:rPr>
        <w:br/>
        <w:br/>
      </w:r>
      <w:hyperlink r:id="rId25">
        <w:r>
          <w:rPr>
            <w:color w:val="0F766E"/>
            <w:u w:val="single"/>
          </w:rPr>
          <w:t>(1)</w:t>
        </w:r>
      </w:hyperlink>
    </w:p>
    <w:p>
      <w:pPr>
        <w:sectPr>
          <w:pgSz w:w="12240" w:h="15840"/>
          <w:pgMar w:top="1008" w:right="1008" w:bottom="1008" w:left="1008" w:header="720" w:footer="720" w:gutter="0"/>
          <w:cols w:space="720"/>
          <w:docGrid w:linePitch="360"/>
        </w:sectPr>
      </w:pPr>
    </w:p>
    <w:p>
      <w:pPr>
        <w:pStyle w:val="Heading1"/>
      </w:pPr>
      <w:r>
        <w:t>Медико-социальная экспертиза - кейс 2</w:t>
      </w:r>
    </w:p>
    <w:p>
      <w:r>
        <w:rPr>
          <w:b/>
        </w:rPr>
        <w:t xml:space="preserve">Образование: </w:t>
      </w:r>
      <w:r>
        <w:t>Высшее образование</w:t>
      </w:r>
      <w:r>
        <w:rPr>
          <w:b/>
        </w:rPr>
        <w:t xml:space="preserve"> | Специализация: </w:t>
      </w:r>
      <w:r>
        <w:t>Медико-социальная экспертиза</w:t>
      </w:r>
    </w:p>
    <w:p>
      <w:pPr>
        <w:pStyle w:val="Heading2"/>
      </w:pPr>
      <w:r>
        <w:t>1. УСЛОВИЕ СИТУАЦИОННОЙ ЗАДАЧИ</w:t>
      </w:r>
    </w:p>
    <w:p>
      <w:pPr>
        <w:pStyle w:val="Heading3"/>
      </w:pPr>
      <w:r>
        <w:t>1.1. Ситуация</w:t>
      </w:r>
    </w:p>
    <w:p>
      <w:pPr>
        <w:spacing w:after="58"/>
      </w:pPr>
      <w:r>
        <w:rPr>
          <w:b w:val="0"/>
          <w:i w:val="0"/>
        </w:rPr>
        <w:t>ОСВИДЕТЕЛЬСТВОВАНИЕ ГРАЖДАНИНА В БЮРО МЕДИКО-СОЦИАЛЬНОЙ ЭКСПЕРТИЗЫ</w:t>
      </w:r>
    </w:p>
    <w:p>
      <w:pPr>
        <w:spacing w:after="58"/>
      </w:pPr>
      <w:r>
        <w:rPr>
          <w:b w:val="0"/>
          <w:i w:val="0"/>
        </w:rPr>
        <w:t>Общие сведения о пациенте:</w:t>
      </w:r>
    </w:p>
    <w:p>
      <w:pPr>
        <w:spacing w:after="58"/>
      </w:pPr>
      <w:r>
        <w:rPr>
          <w:b w:val="0"/>
          <w:i w:val="0"/>
        </w:rPr>
        <w:t>• Возраст 18 лет</w:t>
      </w:r>
    </w:p>
    <w:p>
      <w:pPr>
        <w:spacing w:after="58"/>
      </w:pPr>
      <w:r>
        <w:rPr>
          <w:b w:val="0"/>
          <w:i w:val="0"/>
        </w:rPr>
        <w:t>• Пол: муж.</w:t>
      </w:r>
    </w:p>
    <w:p>
      <w:pPr>
        <w:spacing w:after="58"/>
      </w:pPr>
      <w:r>
        <w:rPr>
          <w:b w:val="0"/>
          <w:i w:val="0"/>
        </w:rPr>
        <w:t>• Социальный статус: не женат</w:t>
      </w:r>
    </w:p>
    <w:p>
      <w:pPr>
        <w:spacing w:after="58"/>
      </w:pPr>
      <w:r>
        <w:rPr>
          <w:b w:val="0"/>
          <w:i w:val="0"/>
        </w:rPr>
        <w:t>• Место жительства: городское поселение</w:t>
      </w:r>
    </w:p>
    <w:p>
      <w:pPr>
        <w:spacing w:after="58"/>
      </w:pPr>
      <w:r>
        <w:rPr>
          <w:b w:val="0"/>
          <w:i w:val="0"/>
        </w:rPr>
        <w:t>• Основная профессия: не имеет, работает укладчиком на заводе</w:t>
      </w:r>
    </w:p>
    <w:p>
      <w:pPr>
        <w:spacing w:after="58"/>
      </w:pPr>
      <w:r>
        <w:rPr>
          <w:b w:val="0"/>
          <w:i w:val="0"/>
        </w:rPr>
        <w:t>• Группа инвалидности: ребенок-инвалид</w:t>
      </w:r>
    </w:p>
    <w:p>
      <w:pPr>
        <w:pStyle w:val="Heading3"/>
      </w:pPr>
      <w:r>
        <w:t>1.2. Жалобы</w:t>
      </w:r>
    </w:p>
    <w:p>
      <w:pPr>
        <w:spacing w:after="58"/>
      </w:pPr>
      <w:r>
        <w:rPr>
          <w:b w:val="0"/>
          <w:i w:val="0"/>
        </w:rPr>
        <w:t>Не предъявляет.</w:t>
      </w:r>
    </w:p>
    <w:p>
      <w:pPr>
        <w:pStyle w:val="Heading3"/>
      </w:pPr>
      <w:r>
        <w:t>1.3. Анамнез заболевания</w:t>
      </w:r>
    </w:p>
    <w:p>
      <w:pPr>
        <w:spacing w:after="58"/>
      </w:pPr>
      <w:r>
        <w:rPr>
          <w:b w:val="0"/>
          <w:i w:val="0"/>
        </w:rPr>
        <w:t>Родился на 7-м месяце беременности в семье родителей, злоупотребляющих алкоголем. Раннее развитие с задержкой – ходить начал в 1 год 9 месяцев, говорить – в 2,5 года. Детский сад не посещал, воспитывался бабушкой. С 8 лет учеба во вспомогательной школе. Успевал плохо, дублировал 4-й класс.</w:t>
      </w:r>
    </w:p>
    <w:p>
      <w:pPr>
        <w:spacing w:after="58"/>
      </w:pPr>
      <w:r>
        <w:rPr>
          <w:b w:val="0"/>
          <w:i w:val="0"/>
        </w:rPr>
        <w:t>С 9 лет является ребенком-инвалидом по психической патологии. По окончании 8-го класса устроился работать на завод электрооборудования разнорабочим. В настоящее время трудится укладчиком – снимает мелкие детали с конвейера и укладывает их в штабеля. Работает без ограничений, со своими обязанностями справляется в полном объеме. Проживает с бабушкой (мать умерла от алкоголизма, отец находится в местах лишения свободы). Дома занимается уборкой, помогает бабушке готовить, носить продукты из магазина (покупать сам не может, так как цен не знает, считает плохо, с ошибками). Моется, одевается, принимает пищу самостоятельно. В свободное время смотрит по телевизору детские передачи и мультфильмы. По характеру общительный, но друзей не имеет – «им со мной не интересно». По городу передвигается самостоятельно, но только по знакомым маршрутам, в незнакомой обстановке не ориентируется, может потеряться. До работы первый месяц добирался в сопровождении бабушки, «пока не изучил дорогу». Направлен на освидетельствование в бюро медико-социальной экспертизы в связи с переходом во взрослую возрастную категорию.</w:t>
      </w:r>
    </w:p>
    <w:p>
      <w:pPr>
        <w:spacing w:after="58"/>
      </w:pPr>
      <w:r>
        <w:rPr>
          <w:b w:val="0"/>
          <w:i w:val="0"/>
        </w:rPr>
        <w:t>Результаты исследований из представленной медицинской документации:</w:t>
      </w:r>
    </w:p>
    <w:p>
      <w:pPr>
        <w:spacing w:after="58"/>
      </w:pPr>
      <w:r>
        <w:rPr>
          <w:b w:val="0"/>
          <w:i w:val="0"/>
        </w:rPr>
        <w:t>По данным экспериментально-психологического обследования изменений со стороны памяти и внимания не отмечается. В мышлении низкий уровень обобщения, отвлечения и абстрагирования. Интеллект снижен (IQ = 58 б.). Нарушений речи не выявлено. Фон настроения ровный. Эмоционально-волевая сфера без особенностей.</w:t>
      </w:r>
    </w:p>
    <w:p>
      <w:pPr>
        <w:spacing w:after="58"/>
      </w:pPr>
      <w:r>
        <w:rPr>
          <w:b w:val="0"/>
          <w:i w:val="0"/>
        </w:rPr>
        <w:t>Осмотр при освидетельствовании в бюро МСЭ:</w:t>
      </w:r>
    </w:p>
    <w:p>
      <w:pPr>
        <w:spacing w:after="58"/>
      </w:pPr>
      <w:r>
        <w:rPr>
          <w:b w:val="0"/>
          <w:i w:val="0"/>
        </w:rPr>
        <w:t>Больной в сознании. Ориентирован во времени и собственной личности, в месте – лишь частично: «нахожусь в больнице, в городе, адреса не знаю – мы с бабушкой приехали», но ближайшую станцию метро назвал верно. Внешне выглядит опрятно. В беседу вступает охотно, на вопросы отвечает по существу. Речь не нарушена. Словарный запас скудный. Память и внимание без патологии. Интеллектуально снижен, обобщает предметы по сугубо конкретным признакам (родовым, функциональным), абстрагирование не доступно – не смог передать переносный смысл даже общеизвестных пословиц и поговорок. Таблицу умножения не знает, считает только в пределах 100 и то с ошибками. Ни одного океана назвать не смог, сторон света не знает, материков знает только три – «Америку, Африку и Россию». Бредовых высказываний и галлюцинаторных переживаний не обнаруживает. Эмоциональный фон ровный, реакции живые, часто улыбается, но юмора не понимает. В поведении адекватен и упорядочен. Больным себя не считает – «у меня ничего не болит». Смысл настоящего осмотра понимает лишь в общих чертах: «надо пенсию продлить», однако, что такое инвалидность, и почему ему положена пенсия, объяснить не смог.</w:t>
      </w:r>
    </w:p>
    <w:p>
      <w:pPr>
        <w:spacing w:after="58"/>
      </w:pPr>
      <w:r>
        <w:rPr>
          <w:b w:val="0"/>
          <w:i w:val="0"/>
        </w:rPr>
        <w:t>*Клинико-экспертный диагноз:*</w:t>
      </w:r>
    </w:p>
    <w:p>
      <w:pPr>
        <w:spacing w:after="58"/>
      </w:pPr>
      <w:r>
        <w:rPr>
          <w:b w:val="0"/>
          <w:i w:val="0"/>
        </w:rPr>
        <w:t>Основное заболевание – F70.07 Умственная отсталость легкой степени, связанная с недоношенностью. Основной тип дефекта (без сопутствующей симптоматики).</w:t>
      </w:r>
    </w:p>
    <w:p>
      <w:pPr>
        <w:pStyle w:val="Heading2"/>
      </w:pPr>
      <w:r>
        <w:t>1. МСЭ</w:t>
      </w:r>
    </w:p>
    <w:p>
      <w:r>
        <w:rPr>
          <w:b/>
          <w:color w:val="0F766E"/>
        </w:rPr>
        <w:t>1. Вопрос</w:t>
      </w:r>
    </w:p>
    <w:p>
      <w:r>
        <w:rPr>
          <w:b w:val="0"/>
          <w:i w:val="0"/>
        </w:rPr>
        <w:t>В данном экспертном случае ведущим является нарушение +_____________________+ функций</w:t>
      </w:r>
    </w:p>
    <w:p>
      <w:pPr>
        <w:pStyle w:val="ListBullet"/>
      </w:pPr>
      <w:r>
        <w:rPr>
          <w:b/>
        </w:rPr>
        <w:t xml:space="preserve">1. </w:t>
      </w:r>
      <w:r>
        <w:rPr>
          <w:b/>
          <w:i w:val="0"/>
          <w:color w:val="0F766E"/>
          <w:highlight w:val="yellow"/>
        </w:rPr>
        <w:t>психических</w:t>
      </w:r>
    </w:p>
    <w:p>
      <w:pPr>
        <w:pStyle w:val="ListBullet"/>
      </w:pPr>
      <w:r>
        <w:rPr>
          <w:b/>
        </w:rPr>
        <w:t xml:space="preserve">2. </w:t>
      </w:r>
      <w:r>
        <w:rPr>
          <w:b w:val="0"/>
          <w:i w:val="0"/>
        </w:rPr>
        <w:t>сенсорных</w:t>
      </w:r>
    </w:p>
    <w:p>
      <w:pPr>
        <w:pStyle w:val="ListBullet"/>
      </w:pPr>
      <w:r>
        <w:rPr>
          <w:b/>
        </w:rPr>
        <w:t xml:space="preserve">3. </w:t>
      </w:r>
      <w:r>
        <w:rPr>
          <w:b w:val="0"/>
          <w:i w:val="0"/>
        </w:rPr>
        <w:t>мочевыделительных</w:t>
      </w:r>
    </w:p>
    <w:p>
      <w:pPr>
        <w:pStyle w:val="ListBullet"/>
      </w:pPr>
      <w:r>
        <w:rPr>
          <w:b/>
        </w:rPr>
        <w:t xml:space="preserve">4. </w:t>
      </w:r>
      <w:r>
        <w:rPr>
          <w:b w:val="0"/>
          <w:i w:val="0"/>
        </w:rPr>
        <w:t>статодинамических</w:t>
      </w:r>
    </w:p>
    <w:p>
      <w:pPr>
        <w:ind w:left="288"/>
      </w:pPr>
      <w:r>
        <w:rPr>
          <w:b/>
          <w:color w:val="0F766E"/>
          <w:highlight w:val="yellow"/>
        </w:rPr>
        <w:t xml:space="preserve">Правильный ответ: </w:t>
      </w:r>
      <w:r>
        <w:rPr>
          <w:b/>
          <w:i w:val="0"/>
        </w:rPr>
        <w:t>психических</w:t>
      </w:r>
    </w:p>
    <w:p>
      <w:pPr>
        <w:ind w:left="504"/>
      </w:pPr>
      <w:r>
        <w:rPr>
          <w:b w:val="0"/>
          <w:i/>
        </w:rPr>
        <w:t>См. условия и клинико-экспертный диагноз.</w:t>
        <w:br/>
        <w:br/>
        <w:t>К основным видам стойких расстройств функций организма человека, обусловленных заболеваниями, последствиями травм или дефектами, относятся:</w:t>
        <w:br/>
        <w:br/>
        <w:t>а) нарушения психических функций (сознания, ориентации, интеллекта, личностных особенностей, волевых и побудительных функций, внимания, памяти, психомоторных функций, эмоций, восприятия, мышления, познавательных функций высокого уровня, умственных функций речи, последовательных сложных движений);</w:t>
        <w:br/>
        <w:br/>
        <w:t>Приказ Минтруда России от 27.08.2019 N 585н "О классификациях и критериях, используемых при осуществлении медико-социальной экспертизы граждан федеральными государственными учреждениями медико-социальной экспертизы" (Зарегистрировано в Минюсте России 18.11.2019 N 56528), приложение 1, п. 5.2.1.2.</w:t>
        <w:br/>
        <w:br/>
      </w:r>
      <w:hyperlink r:id="rId26">
        <w:r>
          <w:rPr>
            <w:color w:val="0F766E"/>
            <w:u w:val="single"/>
          </w:rPr>
          <w:t>ПРИКАЗ от 27 августа 2019 г N 585н О КЛАССИФИКАЦИЯХ И КРИТЕРИЯХ, ИСПОЛЬЗУЕМЫХ ПРИ ОСУЩЕСТВЛЕНИИ МЕДИКО-СОЦИАЛЬНОЙ ЭКСПЕРТИЗЫ ГРАЖДАН ФЕДЕРАЛЬНЫМИ ГОСУДАРСТВЕННЫМИ УЧРЕЖДЕНИЯМИ МЕДИКО СОЦИАЛЬНОЙ ЭКСПЕРТИЗЫ</w:t>
        </w:r>
      </w:hyperlink>
      <w:r>
        <w:rPr>
          <w:b w:val="0"/>
          <w:i/>
        </w:rPr>
        <w:br/>
        <w:br/>
      </w:r>
      <w:hyperlink r:id="rId27">
        <w:r>
          <w:rPr>
            <w:color w:val="0F766E"/>
            <w:u w:val="single"/>
          </w:rPr>
          <w:t>(1)</w:t>
        </w:r>
      </w:hyperlink>
    </w:p>
    <w:p>
      <w:r>
        <w:rPr>
          <w:b/>
          <w:color w:val="0F766E"/>
        </w:rPr>
        <w:t>2. Вопрос</w:t>
      </w:r>
    </w:p>
    <w:p>
      <w:r>
        <w:rPr>
          <w:b w:val="0"/>
          <w:i w:val="0"/>
        </w:rPr>
        <w:t>Суммарная оценка в процентном выражении, обусловленная заболеванием, последствиями травм или дефектов в данном экспертном случае составляет +_________+ %</w:t>
      </w:r>
    </w:p>
    <w:p>
      <w:pPr>
        <w:pStyle w:val="ListBullet"/>
      </w:pPr>
      <w:r>
        <w:rPr>
          <w:b/>
        </w:rPr>
        <w:t xml:space="preserve">1. </w:t>
      </w:r>
      <w:r>
        <w:rPr>
          <w:b w:val="0"/>
          <w:i w:val="0"/>
        </w:rPr>
        <w:t>90-100</w:t>
      </w:r>
    </w:p>
    <w:p>
      <w:pPr>
        <w:pStyle w:val="ListBullet"/>
      </w:pPr>
      <w:r>
        <w:rPr>
          <w:b/>
        </w:rPr>
        <w:t xml:space="preserve">2. </w:t>
      </w:r>
      <w:r>
        <w:rPr>
          <w:b w:val="0"/>
          <w:i w:val="0"/>
        </w:rPr>
        <w:t>10-30</w:t>
      </w:r>
    </w:p>
    <w:p>
      <w:pPr>
        <w:pStyle w:val="ListBullet"/>
      </w:pPr>
      <w:r>
        <w:rPr>
          <w:b/>
        </w:rPr>
        <w:t xml:space="preserve">3. </w:t>
      </w:r>
      <w:r>
        <w:rPr>
          <w:b/>
          <w:i w:val="0"/>
          <w:color w:val="0F766E"/>
          <w:highlight w:val="yellow"/>
        </w:rPr>
        <w:t>40-60</w:t>
      </w:r>
    </w:p>
    <w:p>
      <w:pPr>
        <w:pStyle w:val="ListBullet"/>
      </w:pPr>
      <w:r>
        <w:rPr>
          <w:b/>
        </w:rPr>
        <w:t xml:space="preserve">4. </w:t>
      </w:r>
      <w:r>
        <w:rPr>
          <w:b w:val="0"/>
          <w:i w:val="0"/>
        </w:rPr>
        <w:t>70-80</w:t>
      </w:r>
    </w:p>
    <w:p>
      <w:pPr>
        <w:ind w:left="288"/>
      </w:pPr>
      <w:r>
        <w:rPr>
          <w:b/>
          <w:color w:val="0F766E"/>
          <w:highlight w:val="yellow"/>
        </w:rPr>
        <w:t xml:space="preserve">Правильный ответ: </w:t>
      </w:r>
      <w:r>
        <w:rPr>
          <w:b/>
          <w:i w:val="0"/>
        </w:rPr>
        <w:t>40-60</w:t>
      </w:r>
    </w:p>
    <w:p>
      <w:pPr>
        <w:ind w:left="504"/>
      </w:pPr>
      <w:r>
        <w:rPr>
          <w:b w:val="0"/>
          <w:i/>
        </w:rPr>
        <w:t>См. условия и клинико-экспертный диагноз.</w:t>
        <w:br/>
        <w:br/>
        <w:t>Умеренные нарушения функций организма человека, обусловленные заболеваниями, последствиями травм или дефектами находятся в диапазоне от 40-60 процентов.</w:t>
        <w:br/>
        <w:br/>
        <w:t>Приказ Минтруда России от 27.08.2019 N 585н "О классификациях и критериях, используемых при осуществлении медико-социальной экспертизы граждан федеральными государственными учреждениями медико-социальной экспертизы" (Зарегистрировано в Минюсте России 18.11.2019 N 56528), Р.2. п 5.; приложение 1, п. 5.2.1.2.</w:t>
        <w:br/>
        <w:br/>
      </w:r>
      <w:hyperlink r:id="rId26">
        <w:r>
          <w:rPr>
            <w:color w:val="0F766E"/>
            <w:u w:val="single"/>
          </w:rPr>
          <w:t>ПРИКАЗ от 27 августа 2019 г N 585н О КЛАССИФИКАЦИЯХ И КРИТЕРИЯХ, ИСПОЛЬЗУЕМЫХ ПРИ ОСУЩЕСТВЛЕНИИ МЕДИКО-СОЦИАЛЬНОЙ ЭКСПЕРТИЗЫ ГРАЖДАН ФЕДЕРАЛЬНЫМИ ГОСУДАРСТВЕННЫМИ УЧРЕЖДЕНИЯМИ МЕДИКО СОЦИАЛЬНОЙ ЭКСПЕРТИЗЫ</w:t>
        </w:r>
      </w:hyperlink>
      <w:r>
        <w:rPr>
          <w:b w:val="0"/>
          <w:i/>
        </w:rPr>
        <w:br/>
        <w:br/>
      </w:r>
      <w:hyperlink r:id="rId27">
        <w:r>
          <w:rPr>
            <w:color w:val="0F766E"/>
            <w:u w:val="single"/>
          </w:rPr>
          <w:t>(1)</w:t>
        </w:r>
      </w:hyperlink>
    </w:p>
    <w:p>
      <w:r>
        <w:rPr>
          <w:b/>
          <w:color w:val="0F766E"/>
        </w:rPr>
        <w:t>3. Вопрос</w:t>
      </w:r>
    </w:p>
    <w:p>
      <w:r>
        <w:rPr>
          <w:b w:val="0"/>
          <w:i w:val="0"/>
        </w:rPr>
        <w:t>В данном экспертном случае имеются ограничения жизнедеятельности в виде ограничений способностей к</w:t>
      </w:r>
    </w:p>
    <w:p>
      <w:pPr>
        <w:pStyle w:val="ListBullet"/>
      </w:pPr>
      <w:r>
        <w:rPr>
          <w:b/>
        </w:rPr>
        <w:t xml:space="preserve">1. </w:t>
      </w:r>
      <w:r>
        <w:rPr>
          <w:b w:val="0"/>
          <w:i w:val="0"/>
        </w:rPr>
        <w:t>контролю своего поведения, трудовой деятельности</w:t>
      </w:r>
    </w:p>
    <w:p>
      <w:pPr>
        <w:pStyle w:val="ListBullet"/>
      </w:pPr>
      <w:r>
        <w:rPr>
          <w:b/>
        </w:rPr>
        <w:t xml:space="preserve">2. </w:t>
      </w:r>
      <w:r>
        <w:rPr>
          <w:b w:val="0"/>
          <w:i w:val="0"/>
        </w:rPr>
        <w:t>самостоятельному передвижению, трудовой деятельности</w:t>
      </w:r>
    </w:p>
    <w:p>
      <w:pPr>
        <w:pStyle w:val="ListBullet"/>
      </w:pPr>
      <w:r>
        <w:rPr>
          <w:b/>
        </w:rPr>
        <w:t xml:space="preserve">3. </w:t>
      </w:r>
      <w:r>
        <w:rPr>
          <w:b w:val="0"/>
          <w:i w:val="0"/>
        </w:rPr>
        <w:t>общению, самообслуживанию, самостоятельному передвижению</w:t>
      </w:r>
    </w:p>
    <w:p>
      <w:pPr>
        <w:pStyle w:val="ListBullet"/>
      </w:pPr>
      <w:r>
        <w:rPr>
          <w:b/>
        </w:rPr>
        <w:t xml:space="preserve">4. </w:t>
      </w:r>
      <w:r>
        <w:rPr>
          <w:b/>
          <w:i w:val="0"/>
          <w:color w:val="0F766E"/>
          <w:highlight w:val="yellow"/>
        </w:rPr>
        <w:t>ориентации, обучению</w:t>
      </w:r>
    </w:p>
    <w:p>
      <w:pPr>
        <w:ind w:left="288"/>
      </w:pPr>
      <w:r>
        <w:rPr>
          <w:b/>
          <w:color w:val="0F766E"/>
          <w:highlight w:val="yellow"/>
        </w:rPr>
        <w:t xml:space="preserve">Правильный ответ: </w:t>
      </w:r>
      <w:r>
        <w:rPr>
          <w:b/>
          <w:i w:val="0"/>
        </w:rPr>
        <w:t>ориентации, обучению</w:t>
      </w:r>
    </w:p>
    <w:p>
      <w:pPr>
        <w:ind w:left="504"/>
      </w:pPr>
      <w:r>
        <w:rPr>
          <w:b w:val="0"/>
          <w:i/>
        </w:rPr>
        <w:t>См. условия, а также нормативные документы.</w:t>
        <w:br/>
        <w:br/>
        <w:t>К основным категориям жизнедеятельности человека относятся:</w:t>
        <w:br/>
        <w:br/>
        <w:t>в) способность к ориентации;</w:t>
        <w:br/>
        <w:br/>
        <w:t>е) способность к обучению;</w:t>
        <w:br/>
        <w:br/>
        <w:t>Приказ Минтруда России от 27.08.2019 N 585н "О классификациях и критериях, используемых при осуществлении медико-социальной экспертизы граждан федеральными государственными учреждениями медико-социальной экспертизы" (Зарегистрировано в Минюсте России 18.11.2019 N 56528), раздел ӀӀӀ, п.6</w:t>
        <w:br/>
        <w:br/>
      </w:r>
      <w:hyperlink r:id="rId26">
        <w:r>
          <w:rPr>
            <w:color w:val="0F766E"/>
            <w:u w:val="single"/>
          </w:rPr>
          <w:t>ПРИКАЗ от 27 августа 2019 г N 585н О КЛАССИФИКАЦИЯХ И КРИТЕРИЯХ, ИСПОЛЬЗУЕМЫХ ПРИ ОСУЩЕСТВЛЕНИИ МЕДИКО-СОЦИАЛЬНОЙ ЭКСПЕРТИЗЫ ГРАЖДАН ФЕДЕРАЛЬНЫМИ ГОСУДАРСТВЕННЫМИ УЧРЕЖДЕНИЯМИ МЕДИКО СОЦИАЛЬНОЙ ЭКСПЕРТИЗЫ</w:t>
        </w:r>
      </w:hyperlink>
      <w:r>
        <w:rPr>
          <w:b w:val="0"/>
          <w:i/>
        </w:rPr>
        <w:br/>
        <w:br/>
      </w:r>
      <w:hyperlink r:id="rId28">
        <w:r>
          <w:rPr>
            <w:color w:val="0F766E"/>
            <w:u w:val="single"/>
          </w:rPr>
          <w:t>(1)</w:t>
        </w:r>
      </w:hyperlink>
    </w:p>
    <w:p>
      <w:r>
        <w:rPr>
          <w:b/>
          <w:color w:val="0F766E"/>
        </w:rPr>
        <w:t>4. Вопрос</w:t>
      </w:r>
    </w:p>
    <w:p>
      <w:r>
        <w:rPr>
          <w:b w:val="0"/>
          <w:i w:val="0"/>
        </w:rPr>
        <w:t>В данном экспертном случае ограничение способности к ориентации</w:t>
      </w:r>
    </w:p>
    <w:p>
      <w:pPr>
        <w:pStyle w:val="ListBullet"/>
      </w:pPr>
      <w:r>
        <w:rPr>
          <w:b/>
        </w:rPr>
        <w:t xml:space="preserve">1. </w:t>
      </w:r>
      <w:r>
        <w:rPr>
          <w:b/>
          <w:i w:val="0"/>
          <w:color w:val="0F766E"/>
          <w:highlight w:val="yellow"/>
        </w:rPr>
        <w:t>соответствует 1 степени</w:t>
      </w:r>
    </w:p>
    <w:p>
      <w:pPr>
        <w:pStyle w:val="ListBullet"/>
      </w:pPr>
      <w:r>
        <w:rPr>
          <w:b/>
        </w:rPr>
        <w:t xml:space="preserve">2. </w:t>
      </w:r>
      <w:r>
        <w:rPr>
          <w:b w:val="0"/>
          <w:i w:val="0"/>
        </w:rPr>
        <w:t>соответствует 2 степени</w:t>
      </w:r>
    </w:p>
    <w:p>
      <w:pPr>
        <w:pStyle w:val="ListBullet"/>
      </w:pPr>
      <w:r>
        <w:rPr>
          <w:b/>
        </w:rPr>
        <w:t xml:space="preserve">3. </w:t>
      </w:r>
      <w:r>
        <w:rPr>
          <w:b w:val="0"/>
          <w:i w:val="0"/>
        </w:rPr>
        <w:t>отсутствует</w:t>
      </w:r>
    </w:p>
    <w:p>
      <w:pPr>
        <w:pStyle w:val="ListBullet"/>
      </w:pPr>
      <w:r>
        <w:rPr>
          <w:b/>
        </w:rPr>
        <w:t xml:space="preserve">4. </w:t>
      </w:r>
      <w:r>
        <w:rPr>
          <w:b w:val="0"/>
          <w:i w:val="0"/>
        </w:rPr>
        <w:t>соответствует 3 степени</w:t>
      </w:r>
    </w:p>
    <w:p>
      <w:pPr>
        <w:ind w:left="288"/>
      </w:pPr>
      <w:r>
        <w:rPr>
          <w:b/>
          <w:color w:val="0F766E"/>
          <w:highlight w:val="yellow"/>
        </w:rPr>
        <w:t xml:space="preserve">Правильный ответ: </w:t>
      </w:r>
      <w:r>
        <w:rPr>
          <w:b/>
          <w:i w:val="0"/>
        </w:rPr>
        <w:t>соответствует 1 степени</w:t>
      </w:r>
    </w:p>
    <w:p>
      <w:pPr>
        <w:ind w:left="504"/>
      </w:pPr>
      <w:r>
        <w:rPr>
          <w:b w:val="0"/>
          <w:i/>
        </w:rPr>
        <w:t>См. условия, а также нормативные документы.</w:t>
        <w:br/>
        <w:br/>
        <w:t>1 степень – способность к ориентации только в привычной ситуации самостоятельно и (или) с помощью вспомогательных технических средств</w:t>
        <w:br/>
        <w:br/>
        <w:t>Приказ Минтруда России от 27.08.2019 N 585н "О классификациях и критериях, используемых при осуществлении медико-социальной экспертизы граждан федеральными государственными учреждениями медико-социальной экспертизы" (Зарегистрировано в Минюсте России 18.11.2019 N 56528).Р. III. П.7</w:t>
        <w:br/>
        <w:br/>
        <w:t>Классификации основных категорий жизнедеятельности человека и степени выраженности ограничений этих категорий. П.7</w:t>
        <w:br/>
        <w:br/>
      </w:r>
      <w:hyperlink r:id="rId26">
        <w:r>
          <w:rPr>
            <w:color w:val="0F766E"/>
            <w:u w:val="single"/>
          </w:rPr>
          <w:t>ПРИКАЗ от 27 августа 2019 г N 585н О КЛАССИФИКАЦИЯХ И КРИТЕРИЯХ, ИСПОЛЬЗУЕМЫХ ПРИ ОСУЩЕСТВЛЕНИИ МЕДИКО-СОЦИАЛЬНОЙ ЭКСПЕРТИЗЫ ГРАЖДАН ФЕДЕРАЛЬНЫМИ ГОСУДАРСТВЕННЫМИ УЧРЕЖДЕНИЯМИ МЕДИКО СОЦИАЛЬНОЙ ЭКСПЕРТИЗЫ</w:t>
        </w:r>
      </w:hyperlink>
      <w:r>
        <w:rPr>
          <w:b w:val="0"/>
          <w:i/>
        </w:rPr>
        <w:br/>
        <w:br/>
      </w:r>
      <w:hyperlink r:id="rId29">
        <w:r>
          <w:rPr>
            <w:color w:val="0F766E"/>
            <w:u w:val="single"/>
          </w:rPr>
          <w:t>(1)</w:t>
        </w:r>
      </w:hyperlink>
    </w:p>
    <w:p>
      <w:r>
        <w:rPr>
          <w:b/>
          <w:color w:val="0F766E"/>
        </w:rPr>
        <w:t>5. Вопрос</w:t>
      </w:r>
    </w:p>
    <w:p>
      <w:r>
        <w:rPr>
          <w:b w:val="0"/>
          <w:i w:val="0"/>
        </w:rPr>
        <w:t>В данном экспертном случае ограничение способности к обучению</w:t>
      </w:r>
    </w:p>
    <w:p>
      <w:pPr>
        <w:pStyle w:val="ListBullet"/>
      </w:pPr>
      <w:r>
        <w:rPr>
          <w:b/>
        </w:rPr>
        <w:t xml:space="preserve">1. </w:t>
      </w:r>
      <w:r>
        <w:rPr>
          <w:b w:val="0"/>
          <w:i w:val="0"/>
        </w:rPr>
        <w:t>соответствует 2 степени</w:t>
      </w:r>
    </w:p>
    <w:p>
      <w:pPr>
        <w:pStyle w:val="ListBullet"/>
      </w:pPr>
      <w:r>
        <w:rPr>
          <w:b/>
        </w:rPr>
        <w:t xml:space="preserve">2. </w:t>
      </w:r>
      <w:r>
        <w:rPr>
          <w:b/>
          <w:i w:val="0"/>
          <w:color w:val="0F766E"/>
          <w:highlight w:val="yellow"/>
        </w:rPr>
        <w:t>соответствует 1 степени</w:t>
      </w:r>
    </w:p>
    <w:p>
      <w:pPr>
        <w:pStyle w:val="ListBullet"/>
      </w:pPr>
      <w:r>
        <w:rPr>
          <w:b/>
        </w:rPr>
        <w:t xml:space="preserve">3. </w:t>
      </w:r>
      <w:r>
        <w:rPr>
          <w:b w:val="0"/>
          <w:i w:val="0"/>
        </w:rPr>
        <w:t>соответствует 3 степени</w:t>
      </w:r>
    </w:p>
    <w:p>
      <w:pPr>
        <w:pStyle w:val="ListBullet"/>
      </w:pPr>
      <w:r>
        <w:rPr>
          <w:b/>
        </w:rPr>
        <w:t xml:space="preserve">4. </w:t>
      </w:r>
      <w:r>
        <w:rPr>
          <w:b w:val="0"/>
          <w:i w:val="0"/>
        </w:rPr>
        <w:t>отсутствует</w:t>
      </w:r>
    </w:p>
    <w:p>
      <w:pPr>
        <w:ind w:left="288"/>
      </w:pPr>
      <w:r>
        <w:rPr>
          <w:b/>
          <w:color w:val="0F766E"/>
          <w:highlight w:val="yellow"/>
        </w:rPr>
        <w:t xml:space="preserve">Правильный ответ: </w:t>
      </w:r>
      <w:r>
        <w:rPr>
          <w:b/>
          <w:i w:val="0"/>
        </w:rPr>
        <w:t>соответствует 1 степени</w:t>
      </w:r>
    </w:p>
    <w:p>
      <w:pPr>
        <w:ind w:left="504"/>
      </w:pPr>
      <w:r>
        <w:rPr>
          <w:b w:val="0"/>
          <w:i/>
        </w:rPr>
        <w:t>См. условия, а также нормативные документы.</w:t>
        <w:br/>
        <w:br/>
        <w:t>1 степень - способность к обучению и получению образования в рамках федеральных государственных образовательных стандартов в организациях, осуществляющих образовательную деятельность, с созданием специальных условий (при необходимости) для получения образования обучающимися с ограниченными возможностями здоровья, в том числе обучение с применением (при необходимости) специальных технических средств обучения, определяемая с учетом заключения психолого-медико-педагогической комиссии</w:t>
        <w:br/>
        <w:br/>
        <w:t>Приказ Минтруда России от 27.08.2019 N 585н "О классификациях и критериях, используемых при осуществлении медико-социальной экспертизы граждан федеральными государственными учреждениями медико-социальной экспертизы" (Зарегистрировано в Минюсте России 18.11.2019 N 56528). III. Классификации основных категорий жизнедеятельности человека и степени выраженности ограничений этих категорий. Р.II. п.7</w:t>
        <w:br/>
        <w:br/>
      </w:r>
      <w:hyperlink r:id="rId26">
        <w:r>
          <w:rPr>
            <w:color w:val="0F766E"/>
            <w:u w:val="single"/>
          </w:rPr>
          <w:t>ПРИКАЗ от 27 августа 2019 г N 585н О КЛАССИФИКАЦИЯХ И КРИТЕРИЯХ, ИСПОЛЬЗУЕМЫХ ПРИ ОСУЩЕСТВЛЕНИИ МЕДИКО-СОЦИАЛЬНОЙ ЭКСПЕРТИЗЫ ГРАЖДАН ФЕДЕРАЛЬНЫМИ ГОСУДАРСТВЕННЫМИ УЧРЕЖДЕНИЯМИ МЕДИКО СОЦИАЛЬНОЙ ЭКСПЕРТИЗЫ</w:t>
        </w:r>
      </w:hyperlink>
      <w:r>
        <w:rPr>
          <w:b w:val="0"/>
          <w:i/>
        </w:rPr>
        <w:br/>
        <w:br/>
      </w:r>
      <w:hyperlink r:id="rId30">
        <w:r>
          <w:rPr>
            <w:color w:val="0F766E"/>
            <w:u w:val="single"/>
          </w:rPr>
          <w:t>(1)</w:t>
        </w:r>
      </w:hyperlink>
    </w:p>
    <w:p>
      <w:r>
        <w:rPr>
          <w:b/>
          <w:color w:val="0F766E"/>
        </w:rPr>
        <w:t>6. Вопрос</w:t>
      </w:r>
    </w:p>
    <w:p>
      <w:r>
        <w:rPr>
          <w:b w:val="0"/>
          <w:i w:val="0"/>
        </w:rPr>
        <w:t>В данном экспертном случае имеющиеся у больного стойкие психические расстройства +_____________________________+ в основных сферах жизнедеятельности (производственной, бытовой, социально-средовой)</w:t>
      </w:r>
    </w:p>
    <w:p>
      <w:pPr>
        <w:pStyle w:val="ListBullet"/>
      </w:pPr>
      <w:r>
        <w:rPr>
          <w:b/>
        </w:rPr>
        <w:t xml:space="preserve">1. </w:t>
      </w:r>
      <w:r>
        <w:rPr>
          <w:b w:val="0"/>
          <w:i w:val="0"/>
        </w:rPr>
        <w:t>приводят к полной дезадаптации</w:t>
      </w:r>
    </w:p>
    <w:p>
      <w:pPr>
        <w:pStyle w:val="ListBullet"/>
      </w:pPr>
      <w:r>
        <w:rPr>
          <w:b/>
        </w:rPr>
        <w:t xml:space="preserve">2. </w:t>
      </w:r>
      <w:r>
        <w:rPr>
          <w:b w:val="0"/>
          <w:i w:val="0"/>
        </w:rPr>
        <w:t>существенно не влияют на адаптацию</w:t>
      </w:r>
    </w:p>
    <w:p>
      <w:pPr>
        <w:pStyle w:val="ListBullet"/>
      </w:pPr>
      <w:r>
        <w:rPr>
          <w:b/>
        </w:rPr>
        <w:t xml:space="preserve">3. </w:t>
      </w:r>
      <w:r>
        <w:rPr>
          <w:b w:val="0"/>
          <w:i w:val="0"/>
        </w:rPr>
        <w:t>приводят к частичной дезадаптации</w:t>
      </w:r>
    </w:p>
    <w:p>
      <w:pPr>
        <w:pStyle w:val="ListBullet"/>
      </w:pPr>
      <w:r>
        <w:rPr>
          <w:b/>
        </w:rPr>
        <w:t xml:space="preserve">4. </w:t>
      </w:r>
      <w:r>
        <w:rPr>
          <w:b/>
          <w:i w:val="0"/>
          <w:color w:val="0F766E"/>
          <w:highlight w:val="yellow"/>
        </w:rPr>
        <w:t>существенно затрудняют адаптацию</w:t>
      </w:r>
    </w:p>
    <w:p>
      <w:pPr>
        <w:ind w:left="288"/>
      </w:pPr>
      <w:r>
        <w:rPr>
          <w:b/>
          <w:color w:val="0F766E"/>
          <w:highlight w:val="yellow"/>
        </w:rPr>
        <w:t xml:space="preserve">Правильный ответ: </w:t>
      </w:r>
      <w:r>
        <w:rPr>
          <w:b/>
          <w:i w:val="0"/>
        </w:rPr>
        <w:t>существенно затрудняют адаптацию</w:t>
      </w:r>
    </w:p>
    <w:p>
      <w:pPr>
        <w:ind w:left="504"/>
      </w:pPr>
      <w:r>
        <w:rPr>
          <w:b w:val="0"/>
          <w:i/>
        </w:rPr>
        <w:t>См. условия и клинико-экспертный диагноз.</w:t>
        <w:br/>
        <w:br/>
        <w:t>Приказ Минтруда России от 27.08.2019 N 585н "О классификациях и критериях, используемых при осуществлении медико-социальной экспертизы граждан федеральными государственными учреждениями медико-социальной экспертизы" (Зарегистрировано в Минюсте России 18.11.2019 N 56528), приложение 1, п. 5.2.1.2.</w:t>
        <w:br/>
        <w:br/>
      </w:r>
      <w:hyperlink r:id="rId26">
        <w:r>
          <w:rPr>
            <w:color w:val="0F766E"/>
            <w:u w:val="single"/>
          </w:rPr>
          <w:t>ПРИКАЗ от 27 августа 2019 г N 585н О КЛАССИФИКАЦИЯХ И КРИТЕРИЯХ, ИСПОЛЬЗУЕМЫХ ПРИ ОСУЩЕСТВЛЕНИИ МЕДИКО-СОЦИАЛЬНОЙ ЭКСПЕРТИЗЫ ГРАЖДАН ФЕДЕРАЛЬНЫМИ ГОСУДАРСТВЕННЫМИ УЧРЕЖДЕНИЯМИ МЕДИКО СОЦИАЛЬНОЙ ЭКСПЕРТИЗЫ</w:t>
        </w:r>
      </w:hyperlink>
      <w:r>
        <w:rPr>
          <w:b w:val="0"/>
          <w:i/>
        </w:rPr>
        <w:br/>
        <w:br/>
      </w:r>
      <w:hyperlink r:id="rId27">
        <w:r>
          <w:rPr>
            <w:color w:val="0F766E"/>
            <w:u w:val="single"/>
          </w:rPr>
          <w:t>(1)</w:t>
        </w:r>
      </w:hyperlink>
    </w:p>
    <w:p>
      <w:r>
        <w:rPr>
          <w:b/>
          <w:color w:val="0F766E"/>
        </w:rPr>
        <w:t>7. Вопрос</w:t>
      </w:r>
    </w:p>
    <w:p>
      <w:r>
        <w:rPr>
          <w:b w:val="0"/>
          <w:i w:val="0"/>
        </w:rPr>
        <w:t>Бюро медико-социальной экспертизы в отношении свидетельствуемого принимает решение +_________________+ группы инвалидности</w:t>
      </w:r>
    </w:p>
    <w:p>
      <w:pPr>
        <w:pStyle w:val="ListBullet"/>
      </w:pPr>
      <w:r>
        <w:rPr>
          <w:b/>
        </w:rPr>
        <w:t xml:space="preserve">1. </w:t>
      </w:r>
      <w:r>
        <w:rPr>
          <w:b w:val="0"/>
          <w:i w:val="0"/>
        </w:rPr>
        <w:t>об установлении первой</w:t>
      </w:r>
    </w:p>
    <w:p>
      <w:pPr>
        <w:pStyle w:val="ListBullet"/>
      </w:pPr>
      <w:r>
        <w:rPr>
          <w:b/>
        </w:rPr>
        <w:t xml:space="preserve">2. </w:t>
      </w:r>
      <w:r>
        <w:rPr>
          <w:b w:val="0"/>
          <w:i w:val="0"/>
        </w:rPr>
        <w:t>не устанавливать</w:t>
      </w:r>
    </w:p>
    <w:p>
      <w:pPr>
        <w:pStyle w:val="ListBullet"/>
      </w:pPr>
      <w:r>
        <w:rPr>
          <w:b/>
        </w:rPr>
        <w:t xml:space="preserve">3. </w:t>
      </w:r>
      <w:r>
        <w:rPr>
          <w:b/>
          <w:i w:val="0"/>
          <w:color w:val="0F766E"/>
          <w:highlight w:val="yellow"/>
        </w:rPr>
        <w:t>об установлении третьей</w:t>
      </w:r>
    </w:p>
    <w:p>
      <w:pPr>
        <w:pStyle w:val="ListBullet"/>
      </w:pPr>
      <w:r>
        <w:rPr>
          <w:b/>
        </w:rPr>
        <w:t xml:space="preserve">4. </w:t>
      </w:r>
      <w:r>
        <w:rPr>
          <w:b w:val="0"/>
          <w:i w:val="0"/>
        </w:rPr>
        <w:t>об установлении второй</w:t>
      </w:r>
    </w:p>
    <w:p>
      <w:pPr>
        <w:ind w:left="288"/>
      </w:pPr>
      <w:r>
        <w:rPr>
          <w:b/>
          <w:color w:val="0F766E"/>
          <w:highlight w:val="yellow"/>
        </w:rPr>
        <w:t xml:space="preserve">Правильный ответ: </w:t>
      </w:r>
      <w:r>
        <w:rPr>
          <w:b/>
          <w:i w:val="0"/>
        </w:rPr>
        <w:t>об установлении третьей</w:t>
      </w:r>
    </w:p>
    <w:p>
      <w:pPr>
        <w:ind w:left="504"/>
      </w:pPr>
      <w:r>
        <w:rPr>
          <w:b w:val="0"/>
          <w:i/>
        </w:rPr>
        <w:t>См. условия и клинико-экспертный диагноз</w:t>
        <w:br/>
        <w:br/>
        <w:t>Умеренные нарушения функций организма человека, обусловленные заболеваниями, последствиями травм или дефектами соответствуют диапазону 40-60 процентов.</w:t>
        <w:br/>
        <w:br/>
        <w:t>Приказ Минтруда России от 27.08.2019 N 585н "О классификациях и критериях, используемых при осуществлении медико-социальной экспертизы граждан федеральными государственными учреждениями медико-социальной экспертизы" (Зарегистрировано в Минюсте России 18.11.2019 N 56528), Р.2. п 5.;</w:t>
        <w:br/>
        <w:br/>
      </w:r>
      <w:hyperlink r:id="rId26">
        <w:r>
          <w:rPr>
            <w:color w:val="0F766E"/>
            <w:u w:val="single"/>
          </w:rPr>
          <w:t>ПРИКАЗ от 27 августа 2019 г N 585н О КЛАССИФИКАЦИЯХ И КРИТЕРИЯХ, ИСПОЛЬЗУЕМЫХ ПРИ ОСУЩЕСТВЛЕНИИ МЕДИКО-СОЦИАЛЬНОЙ ЭКСПЕРТИЗЫ ГРАЖДАН ФЕДЕРАЛЬНЫМИ ГОСУДАРСТВЕННЫМИ УЧРЕЖДЕНИЯМИ МЕДИКО СОЦИАЛЬНОЙ ЭКСПЕРТИЗЫ</w:t>
        </w:r>
      </w:hyperlink>
      <w:r>
        <w:rPr>
          <w:b w:val="0"/>
          <w:i/>
        </w:rPr>
        <w:br/>
        <w:br/>
      </w:r>
      <w:hyperlink r:id="rId31">
        <w:r>
          <w:rPr>
            <w:color w:val="0F766E"/>
            <w:u w:val="single"/>
          </w:rPr>
          <w:t>(1)</w:t>
        </w:r>
      </w:hyperlink>
      <w:r>
        <w:rPr>
          <w:b w:val="0"/>
          <w:i/>
        </w:rPr>
        <w:br/>
        <w:br/>
      </w:r>
      <w:hyperlink r:id="rId32">
        <w:r>
          <w:rPr>
            <w:color w:val="0F766E"/>
            <w:u w:val="single"/>
          </w:rPr>
          <w:t>(2)</w:t>
        </w:r>
      </w:hyperlink>
    </w:p>
    <w:p>
      <w:r>
        <w:rPr>
          <w:b/>
          <w:color w:val="0F766E"/>
        </w:rPr>
        <w:t>8. Вопрос</w:t>
      </w:r>
    </w:p>
    <w:p>
      <w:r>
        <w:rPr>
          <w:b w:val="0"/>
          <w:i w:val="0"/>
        </w:rPr>
        <w:t>Инвалидность установлена</w:t>
      </w:r>
    </w:p>
    <w:p>
      <w:pPr>
        <w:pStyle w:val="ListBullet"/>
      </w:pPr>
      <w:r>
        <w:rPr>
          <w:b/>
        </w:rPr>
        <w:t xml:space="preserve">1. </w:t>
      </w:r>
      <w:r>
        <w:rPr>
          <w:b/>
          <w:i w:val="0"/>
          <w:color w:val="0F766E"/>
          <w:highlight w:val="yellow"/>
        </w:rPr>
        <w:t>без указания срока переосвидетельствования</w:t>
      </w:r>
    </w:p>
    <w:p>
      <w:pPr>
        <w:pStyle w:val="ListBullet"/>
      </w:pPr>
      <w:r>
        <w:rPr>
          <w:b/>
        </w:rPr>
        <w:t xml:space="preserve">2. </w:t>
      </w:r>
      <w:r>
        <w:rPr>
          <w:b w:val="0"/>
          <w:i w:val="0"/>
        </w:rPr>
        <w:t>на 5 лет</w:t>
      </w:r>
    </w:p>
    <w:p>
      <w:pPr>
        <w:pStyle w:val="ListBullet"/>
      </w:pPr>
      <w:r>
        <w:rPr>
          <w:b/>
        </w:rPr>
        <w:t xml:space="preserve">3. </w:t>
      </w:r>
      <w:r>
        <w:rPr>
          <w:b w:val="0"/>
          <w:i w:val="0"/>
        </w:rPr>
        <w:t>на 2 года</w:t>
      </w:r>
    </w:p>
    <w:p>
      <w:pPr>
        <w:pStyle w:val="ListBullet"/>
      </w:pPr>
      <w:r>
        <w:rPr>
          <w:b/>
        </w:rPr>
        <w:t xml:space="preserve">4. </w:t>
      </w:r>
      <w:r>
        <w:rPr>
          <w:b w:val="0"/>
          <w:i w:val="0"/>
        </w:rPr>
        <w:t>на 1 год</w:t>
      </w:r>
    </w:p>
    <w:p>
      <w:pPr>
        <w:ind w:left="288"/>
      </w:pPr>
      <w:r>
        <w:rPr>
          <w:b/>
          <w:color w:val="0F766E"/>
          <w:highlight w:val="yellow"/>
        </w:rPr>
        <w:t xml:space="preserve">Правильный ответ: </w:t>
      </w:r>
      <w:r>
        <w:rPr>
          <w:b/>
          <w:i w:val="0"/>
        </w:rPr>
        <w:t>без указания срока переосвидетельствования</w:t>
      </w:r>
    </w:p>
    <w:p>
      <w:pPr>
        <w:ind w:left="504"/>
      </w:pPr>
      <w:r>
        <w:rPr>
          <w:b w:val="0"/>
          <w:i/>
        </w:rPr>
        <w:t>См. условия и клинико-экспертный диагноз</w:t>
        <w:br/>
        <w:br/>
        <w:t>Заболевания, дефекты, необратимые морфологические изменения, нарушения функций органов и систем организма, при которых группа устанавливается без срока переосвидетельствования</w:t>
        <w:br/>
        <w:br/>
        <w:t>П.33 Постановления Правительства РФ от 05.04.2022  № 588 «О признании лица инвалидом» (с изменениями и дополнениями), Приложения к Правилам признания лица инвалидом раздел IV;</w:t>
        <w:br/>
        <w:br/>
        <w:t>П.13 Постановления Правительства РФ от 05.04.2022  № 588 «О признании лица инвалидом» (с изменениями и дополнениями).</w:t>
        <w:br/>
        <w:br/>
      </w:r>
      <w:hyperlink r:id="rId19">
        <w:r>
          <w:rPr>
            <w:color w:val="0F766E"/>
            <w:u w:val="single"/>
          </w:rPr>
          <w:t>Постановление Правительства РФ от 5 апреля 2022 г. N 588 "О признании лица инвалидом" (с изменениями и дополнениями)</w:t>
        </w:r>
      </w:hyperlink>
      <w:r>
        <w:rPr>
          <w:b w:val="0"/>
          <w:i/>
        </w:rPr>
        <w:br/>
        <w:br/>
      </w:r>
      <w:hyperlink r:id="rId33">
        <w:r>
          <w:rPr>
            <w:color w:val="0F766E"/>
            <w:u w:val="single"/>
          </w:rPr>
          <w:t>(1)</w:t>
        </w:r>
      </w:hyperlink>
      <w:r>
        <w:rPr>
          <w:b w:val="0"/>
          <w:i/>
        </w:rPr>
        <w:br/>
        <w:br/>
      </w:r>
      <w:hyperlink r:id="rId34">
        <w:r>
          <w:rPr>
            <w:color w:val="0F766E"/>
            <w:u w:val="single"/>
          </w:rPr>
          <w:t>(2)</w:t>
        </w:r>
      </w:hyperlink>
    </w:p>
    <w:p>
      <w:r>
        <w:rPr>
          <w:b/>
          <w:color w:val="0F766E"/>
        </w:rPr>
        <w:t>9. Вопрос</w:t>
      </w:r>
    </w:p>
    <w:p>
      <w:r>
        <w:rPr>
          <w:b w:val="0"/>
          <w:i w:val="0"/>
        </w:rPr>
        <w:t>Причиной инвалидности в данном экспертном случае является</w:t>
      </w:r>
    </w:p>
    <w:p>
      <w:pPr>
        <w:pStyle w:val="ListBullet"/>
      </w:pPr>
      <w:r>
        <w:rPr>
          <w:b/>
        </w:rPr>
        <w:t xml:space="preserve">1. </w:t>
      </w:r>
      <w:r>
        <w:rPr>
          <w:b w:val="0"/>
          <w:i w:val="0"/>
        </w:rPr>
        <w:t>профессиональное заболевание</w:t>
      </w:r>
    </w:p>
    <w:p>
      <w:pPr>
        <w:pStyle w:val="ListBullet"/>
      </w:pPr>
      <w:r>
        <w:rPr>
          <w:b/>
        </w:rPr>
        <w:t xml:space="preserve">2. </w:t>
      </w:r>
      <w:r>
        <w:rPr>
          <w:b/>
          <w:i w:val="0"/>
          <w:color w:val="0F766E"/>
          <w:highlight w:val="yellow"/>
        </w:rPr>
        <w:t>инвалидность с детства</w:t>
      </w:r>
    </w:p>
    <w:p>
      <w:pPr>
        <w:pStyle w:val="ListBullet"/>
      </w:pPr>
      <w:r>
        <w:rPr>
          <w:b/>
        </w:rPr>
        <w:t xml:space="preserve">3. </w:t>
      </w:r>
      <w:r>
        <w:rPr>
          <w:b w:val="0"/>
          <w:i w:val="0"/>
        </w:rPr>
        <w:t>общее заболевание</w:t>
      </w:r>
    </w:p>
    <w:p>
      <w:pPr>
        <w:pStyle w:val="ListBullet"/>
      </w:pPr>
      <w:r>
        <w:rPr>
          <w:b/>
        </w:rPr>
        <w:t xml:space="preserve">4. </w:t>
      </w:r>
      <w:r>
        <w:rPr>
          <w:b w:val="0"/>
          <w:i w:val="0"/>
        </w:rPr>
        <w:t>трудовое увечье</w:t>
      </w:r>
    </w:p>
    <w:p>
      <w:pPr>
        <w:ind w:left="288"/>
      </w:pPr>
      <w:r>
        <w:rPr>
          <w:b/>
          <w:color w:val="0F766E"/>
          <w:highlight w:val="yellow"/>
        </w:rPr>
        <w:t xml:space="preserve">Правильный ответ: </w:t>
      </w:r>
      <w:r>
        <w:rPr>
          <w:b/>
          <w:i w:val="0"/>
        </w:rPr>
        <w:t>инвалидность с детства</w:t>
      </w:r>
    </w:p>
    <w:p>
      <w:pPr>
        <w:ind w:left="504"/>
      </w:pPr>
      <w:r>
        <w:rPr>
          <w:b w:val="0"/>
          <w:i/>
        </w:rPr>
        <w:t>См. условия и клинико-экспертный диагноз.</w:t>
        <w:br/>
        <w:br/>
        <w:t>В случае признания гражданина инвалидом устанавливаются следующие причины инвалидности: общее заболевание; трудовое увечье; профессиональное заболевание; инвалидность с детства…</w:t>
        <w:br/>
        <w:br/>
        <w:t>П.15 Постановления Правительства РФ от 05.04.2022  № 588 «О признании лица инвалидом» (с изменениями и дополнениями).</w:t>
        <w:br/>
        <w:br/>
      </w:r>
      <w:hyperlink r:id="rId19">
        <w:r>
          <w:rPr>
            <w:color w:val="0F766E"/>
            <w:u w:val="single"/>
          </w:rPr>
          <w:t>Постановление Правительства РФ от 5 апреля 2022 г. N 588 "О признании лица инвалидом" (с изменениями и дополнениями)</w:t>
        </w:r>
      </w:hyperlink>
      <w:r>
        <w:rPr>
          <w:b w:val="0"/>
          <w:i/>
        </w:rPr>
        <w:br/>
        <w:br/>
      </w:r>
      <w:hyperlink r:id="rId35">
        <w:r>
          <w:rPr>
            <w:color w:val="0F766E"/>
            <w:u w:val="single"/>
          </w:rPr>
          <w:t>(1)</w:t>
        </w:r>
      </w:hyperlink>
    </w:p>
    <w:p>
      <w:r>
        <w:rPr>
          <w:b/>
          <w:color w:val="0F766E"/>
        </w:rPr>
        <w:t>10. Вопрос</w:t>
      </w:r>
    </w:p>
    <w:p>
      <w:r>
        <w:rPr>
          <w:b w:val="0"/>
          <w:i w:val="0"/>
        </w:rPr>
        <w:t>В случае признания инвалидом, освидетельствуемому выдается</w:t>
      </w:r>
    </w:p>
    <w:p>
      <w:pPr>
        <w:pStyle w:val="ListBullet"/>
      </w:pPr>
      <w:r>
        <w:rPr>
          <w:b/>
        </w:rPr>
        <w:t xml:space="preserve">1. </w:t>
      </w:r>
      <w:r>
        <w:rPr>
          <w:b/>
          <w:i w:val="0"/>
          <w:color w:val="0F766E"/>
          <w:highlight w:val="yellow"/>
        </w:rPr>
        <w:t>справка об установлении группы инвалидности и индивидуальная программа реабилитации или абилитации</w:t>
      </w:r>
    </w:p>
    <w:p>
      <w:pPr>
        <w:pStyle w:val="ListBullet"/>
      </w:pPr>
      <w:r>
        <w:rPr>
          <w:b/>
        </w:rPr>
        <w:t xml:space="preserve">2. </w:t>
      </w:r>
      <w:r>
        <w:rPr>
          <w:b w:val="0"/>
          <w:i w:val="0"/>
        </w:rPr>
        <w:t>выписка из акта медико-социальной экспертизы и индивидуальная программа рабилитации или абилитации, протокол проведения медико-социальной экспертизы</w:t>
      </w:r>
    </w:p>
    <w:p>
      <w:pPr>
        <w:pStyle w:val="ListBullet"/>
      </w:pPr>
      <w:r>
        <w:rPr>
          <w:b/>
        </w:rPr>
        <w:t xml:space="preserve">3. </w:t>
      </w:r>
      <w:r>
        <w:rPr>
          <w:b w:val="0"/>
          <w:i w:val="0"/>
        </w:rPr>
        <w:t>индивидуальная программа реабилитации или абилитации инвалида, справка о результатах обследования в медицинской организации, протокол проведения медико-социальной экспертизы</w:t>
      </w:r>
    </w:p>
    <w:p>
      <w:pPr>
        <w:pStyle w:val="ListBullet"/>
      </w:pPr>
      <w:r>
        <w:rPr>
          <w:b/>
        </w:rPr>
        <w:t xml:space="preserve">4. </w:t>
      </w:r>
      <w:r>
        <w:rPr>
          <w:b w:val="0"/>
          <w:i w:val="0"/>
        </w:rPr>
        <w:t>акт медико-социальной экспертизы и индивидуальная программа рабилитации или абилитации, справка о результатах обследования в медицинской организации</w:t>
      </w:r>
    </w:p>
    <w:p>
      <w:pPr>
        <w:ind w:left="288"/>
      </w:pPr>
      <w:r>
        <w:rPr>
          <w:b/>
          <w:color w:val="0F766E"/>
          <w:highlight w:val="yellow"/>
        </w:rPr>
        <w:t xml:space="preserve">Правильный ответ: </w:t>
      </w:r>
      <w:r>
        <w:rPr>
          <w:b/>
          <w:i w:val="0"/>
        </w:rPr>
        <w:t>справка об установлении группы инвалидности и индивидуальная программа реабилитации или абилитации</w:t>
      </w:r>
    </w:p>
    <w:p>
      <w:pPr>
        <w:ind w:left="504"/>
      </w:pPr>
      <w:r>
        <w:rPr>
          <w:b w:val="0"/>
          <w:i/>
        </w:rPr>
        <w:t>Гражданину, признанному инвалидом, выдается справка, подтверждающая факт установления инвалидности, с указанием группы инвалидности (категории "ребенок-инвалид") и индивидуальная программа реабилитации или абилитации.</w:t>
        <w:br/>
        <w:br/>
        <w:t>П.46 Постановления Правительства РФ от 05.04.2022  № 588 «О признании лица инвалидом» (с изменениями и дополнениями).</w:t>
        <w:br/>
        <w:br/>
      </w:r>
      <w:hyperlink r:id="rId19">
        <w:r>
          <w:rPr>
            <w:color w:val="0F766E"/>
            <w:u w:val="single"/>
          </w:rPr>
          <w:t>Постановление Правительства РФ от 5 апреля 2022 г. N 588 "О признании лица инвалидом" (с изменениями и дополнениями)</w:t>
        </w:r>
      </w:hyperlink>
      <w:r>
        <w:rPr>
          <w:b w:val="0"/>
          <w:i/>
        </w:rPr>
        <w:br/>
        <w:br/>
      </w:r>
      <w:hyperlink r:id="rId20">
        <w:r>
          <w:rPr>
            <w:color w:val="0F766E"/>
            <w:u w:val="single"/>
          </w:rPr>
          <w:t>(1)</w:t>
        </w:r>
      </w:hyperlink>
    </w:p>
    <w:p>
      <w:r>
        <w:rPr>
          <w:b/>
          <w:color w:val="0F766E"/>
        </w:rPr>
        <w:t>11. Вопрос</w:t>
      </w:r>
    </w:p>
    <w:p>
      <w:r>
        <w:rPr>
          <w:b w:val="0"/>
          <w:i w:val="0"/>
        </w:rPr>
        <w:t>В случае признания инвалидом, датой установления инвалидности считается дата</w:t>
      </w:r>
    </w:p>
    <w:p>
      <w:pPr>
        <w:pStyle w:val="ListBullet"/>
      </w:pPr>
      <w:r>
        <w:rPr>
          <w:b/>
        </w:rPr>
        <w:t xml:space="preserve">1. </w:t>
      </w:r>
      <w:r>
        <w:rPr>
          <w:b w:val="0"/>
          <w:i w:val="0"/>
        </w:rPr>
        <w:t>проведения освидетельствования в бюро МСЭ, оформления заключения по результатам обследования в медицинской организации</w:t>
      </w:r>
    </w:p>
    <w:p>
      <w:pPr>
        <w:pStyle w:val="ListBullet"/>
      </w:pPr>
      <w:r>
        <w:rPr>
          <w:b/>
        </w:rPr>
        <w:t xml:space="preserve">2. </w:t>
      </w:r>
      <w:r>
        <w:rPr>
          <w:b w:val="0"/>
          <w:i w:val="0"/>
        </w:rPr>
        <w:t>оформления направления на медико-социальную экспертизу (формы 088/у)</w:t>
      </w:r>
    </w:p>
    <w:p>
      <w:pPr>
        <w:pStyle w:val="ListBullet"/>
      </w:pPr>
      <w:r>
        <w:rPr>
          <w:b/>
        </w:rPr>
        <w:t xml:space="preserve">3. </w:t>
      </w:r>
      <w:r>
        <w:rPr>
          <w:b/>
          <w:i w:val="0"/>
          <w:color w:val="0F766E"/>
          <w:highlight w:val="yellow"/>
        </w:rPr>
        <w:t>регистрации направления на медико-социальную экспертизу в бюро МСЭ</w:t>
      </w:r>
    </w:p>
    <w:p>
      <w:pPr>
        <w:pStyle w:val="ListBullet"/>
      </w:pPr>
      <w:r>
        <w:rPr>
          <w:b/>
        </w:rPr>
        <w:t xml:space="preserve">4. </w:t>
      </w:r>
      <w:r>
        <w:rPr>
          <w:b w:val="0"/>
          <w:i w:val="0"/>
        </w:rPr>
        <w:t>разработки индивидуальной программы реабилитации или абилитации инвалида (ИПРА), отправки справки об инвалидности в пенсионный фонд</w:t>
      </w:r>
    </w:p>
    <w:p>
      <w:pPr>
        <w:ind w:left="288"/>
      </w:pPr>
      <w:r>
        <w:rPr>
          <w:b/>
          <w:color w:val="0F766E"/>
          <w:highlight w:val="yellow"/>
        </w:rPr>
        <w:t xml:space="preserve">Правильный ответ: </w:t>
      </w:r>
      <w:r>
        <w:rPr>
          <w:b/>
          <w:i w:val="0"/>
        </w:rPr>
        <w:t>регистрации направления на медико-социальную экспертизу в бюро МСЭ</w:t>
      </w:r>
    </w:p>
    <w:p>
      <w:pPr>
        <w:ind w:left="504"/>
      </w:pPr>
      <w:r>
        <w:rPr>
          <w:b w:val="0"/>
          <w:i/>
        </w:rPr>
        <w:t>В случае признания гражданина инвалидом датой установления инвалидности считается дата поступления в бюро направления на медико-социальную экспертизу.</w:t>
        <w:br/>
        <w:br/>
        <w:t>П.11 Постановления Правительства РФ от 05.04.2022  № 588 «О признании лица инвалидом» (с изменениями и дополнениями).</w:t>
        <w:br/>
        <w:br/>
      </w:r>
      <w:hyperlink r:id="rId19">
        <w:r>
          <w:rPr>
            <w:color w:val="0F766E"/>
            <w:u w:val="single"/>
          </w:rPr>
          <w:t>Постановление Правительства РФ от 5 апреля 2022 г. N 588 "О признании лица инвалидом" (с изменениями и дополнениями)</w:t>
        </w:r>
      </w:hyperlink>
      <w:r>
        <w:rPr>
          <w:b w:val="0"/>
          <w:i/>
        </w:rPr>
        <w:br/>
        <w:br/>
      </w:r>
      <w:hyperlink r:id="rId25">
        <w:r>
          <w:rPr>
            <w:color w:val="0F766E"/>
            <w:u w:val="single"/>
          </w:rPr>
          <w:t>(1)</w:t>
        </w:r>
      </w:hyperlink>
    </w:p>
    <w:p>
      <w:pPr>
        <w:pStyle w:val="Heading2"/>
      </w:pPr>
      <w:r>
        <w:t>2. Реабилитация/Абилитация</w:t>
      </w:r>
    </w:p>
    <w:p>
      <w:r>
        <w:rPr>
          <w:b/>
          <w:color w:val="0F766E"/>
        </w:rPr>
        <w:t>12. Вопрос</w:t>
      </w:r>
    </w:p>
    <w:p>
      <w:r>
        <w:rPr>
          <w:b w:val="0"/>
          <w:i w:val="0"/>
        </w:rPr>
        <w:t>В данном экспертном случае индивидуальная программа реабилитации или абилитации инвалида (ИПРА) должна включать</w:t>
      </w:r>
    </w:p>
    <w:p>
      <w:pPr>
        <w:pStyle w:val="ListBullet"/>
      </w:pPr>
      <w:r>
        <w:rPr>
          <w:b/>
        </w:rPr>
        <w:t xml:space="preserve">1. </w:t>
      </w:r>
      <w:r>
        <w:rPr>
          <w:b w:val="0"/>
          <w:i w:val="0"/>
        </w:rPr>
        <w:t>обеспечение техническими средствами реабилитации</w:t>
      </w:r>
    </w:p>
    <w:p>
      <w:pPr>
        <w:pStyle w:val="ListBullet"/>
      </w:pPr>
      <w:r>
        <w:rPr>
          <w:b/>
        </w:rPr>
        <w:t xml:space="preserve">2. </w:t>
      </w:r>
      <w:r>
        <w:rPr>
          <w:b w:val="0"/>
          <w:i w:val="0"/>
        </w:rPr>
        <w:t>профессиональную реабилитацию и постоянную поддерживающую медикаментозную терапию</w:t>
      </w:r>
    </w:p>
    <w:p>
      <w:pPr>
        <w:pStyle w:val="ListBullet"/>
      </w:pPr>
      <w:r>
        <w:rPr>
          <w:b/>
        </w:rPr>
        <w:t xml:space="preserve">3. </w:t>
      </w:r>
      <w:r>
        <w:rPr>
          <w:b w:val="0"/>
          <w:i w:val="0"/>
        </w:rPr>
        <w:t>ежегодное санаторно-курортное лечение</w:t>
      </w:r>
    </w:p>
    <w:p>
      <w:pPr>
        <w:pStyle w:val="ListBullet"/>
      </w:pPr>
      <w:r>
        <w:rPr>
          <w:b/>
        </w:rPr>
        <w:t xml:space="preserve">4. </w:t>
      </w:r>
      <w:r>
        <w:rPr>
          <w:b/>
          <w:i w:val="0"/>
          <w:color w:val="0F766E"/>
          <w:highlight w:val="yellow"/>
        </w:rPr>
        <w:t>социально-психологическую реабилитацию или абилитацию</w:t>
      </w:r>
    </w:p>
    <w:p>
      <w:pPr>
        <w:ind w:left="288"/>
      </w:pPr>
      <w:r>
        <w:rPr>
          <w:b/>
          <w:color w:val="0F766E"/>
          <w:highlight w:val="yellow"/>
        </w:rPr>
        <w:t xml:space="preserve">Правильный ответ: </w:t>
      </w:r>
      <w:r>
        <w:rPr>
          <w:b/>
          <w:i w:val="0"/>
        </w:rPr>
        <w:t>социально-психологическую реабилитацию или абилитацию</w:t>
      </w:r>
    </w:p>
    <w:p>
      <w:pPr>
        <w:ind w:left="504"/>
      </w:pPr>
      <w:r>
        <w:rPr>
          <w:b w:val="0"/>
          <w:i/>
        </w:rPr>
        <w:t>См. условия и клинико-экспертный диагноз</w:t>
        <w:br/>
        <w:br/>
        <w:t>Приложение 3, раздел «Мероприятия по социальной реабилитации или абилитации».</w:t>
        <w:br/>
        <w:br/>
        <w:t>Приказ Министерства труда и социальной защиты РФ от 13 июня 2017г. №486н “Об утверждении Порядка разработки и реализации индивидуальной программы реабилитации или абилитации инвалида, индивидуальной программы реабилитации или абилитации ребенка-инвалида, выдаваемых федеральными государственными учреждениями медико-социальной экспертизы, и их форм”</w:t>
        <w:br/>
        <w:br/>
      </w:r>
      <w:hyperlink r:id="rId36">
        <w:r>
          <w:rPr>
            <w:color w:val="0F766E"/>
            <w:u w:val="single"/>
          </w:rPr>
          <w:t>Приказ Министерства труда и социальной защиты Российской Федерации от 13 июня 2017 г. N 486н "Об утверждении порядка разработки и реализации индивидуальной программы реабилитации или абилитации инвалида, индивидуальной программы реабилитации или абилитации ребенка-инвалида, выдаваемых федеральными государственными учреждениями медико-социальной экспертизы, и их форм"</w:t>
        </w:r>
      </w:hyperlink>
      <w:r>
        <w:rPr>
          <w:b w:val="0"/>
          <w:i/>
        </w:rPr>
        <w:br/>
        <w:br/>
      </w:r>
      <w:hyperlink r:id="rId37">
        <w:r>
          <w:rPr>
            <w:color w:val="0F766E"/>
            <w:u w:val="single"/>
          </w:rPr>
          <w:t>(1)</w:t>
        </w:r>
      </w:hyperlink>
    </w:p>
    <w:sectPr w:rsidR="00FC693F" w:rsidRPr="0006063C" w:rsidSect="00034616">
      <w:pgSz w:w="12240" w:h="15840"/>
      <w:pgMar w:top="1008" w:right="1008" w:bottom="100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Calibri" w:hAnsi="Calibri"/>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Calibri" w:hAnsi="Calibri"/>
      <w:b/>
      <w:bCs/>
      <w:color w:val="0F766E"/>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Calibri" w:hAnsi="Calibri"/>
      <w:b/>
      <w:bCs/>
      <w:color w:val="0F766E"/>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Calibri" w:hAnsi="Calibri"/>
      <w:b/>
      <w:bCs/>
      <w:color w:val="0F766E"/>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yperlink" Target="https://library.mededtech.ru/rest/documents/prikMnN374n/" TargetMode="External"/><Relationship Id="rId10" Type="http://schemas.openxmlformats.org/officeDocument/2006/relationships/hyperlink" Target="https://library.mededtech.ru/rest/documents/prikMnN374n/#app1:~:text=11.3.1.2-,%D0%9D%D0%B0%D1%80%D1%83%D1%88%D0%B5%D0%BD%D0%B8%D1%8F%20%D1%84%D1%83%D0%BD%D0%BA%D1%86%D0%B8%D0%B9%20%D0%BF%D0%B8%D1%89%D0%B5%D0%B2%D0%B0%D1%80%D0%B8%D1%82%D0%B5%D0%BB%D1%8C%D0%BD%D0%BE%D0%B9%20%D1%81%D0%B8%D1%81%D1%82%D0%B5%D0%BC%D1%8B%2C%20%D1%81%D0%B8%D1%81%D1%82%D0%B5%D0%BC%D1%8B%20%D0%BA%D1%80%D0%BE%D0%B2%D0%B8%20%D0%B8%20%D0%B8%D0%BC%D0%BC%D1%83%D0%BD%D0%BD%D0%BE%D0%B9%20%D1%81%D0%B8%D1%81%D1%82%D0%B5%D0%BC%D1%8B%3B,-%D0%9C%D0%9A%D0%A4%3A%20B%20510" TargetMode="External"/><Relationship Id="rId11" Type="http://schemas.openxmlformats.org/officeDocument/2006/relationships/hyperlink" Target="https://library.mededtech.ru/rest/documents/prikMnN374n/#paragraph_1l0pmo" TargetMode="External"/><Relationship Id="rId12" Type="http://schemas.openxmlformats.org/officeDocument/2006/relationships/hyperlink" Target="https://library.mededtech.ru/rest/documents/prikMnN374n/#paragraph_n0ccfn" TargetMode="External"/><Relationship Id="rId13" Type="http://schemas.openxmlformats.org/officeDocument/2006/relationships/hyperlink" Target="https://library.mededtech.ru/rest/documents/prikMnN374n/#paragraph_mojtf3" TargetMode="External"/><Relationship Id="rId14" Type="http://schemas.openxmlformats.org/officeDocument/2006/relationships/hyperlink" Target="https://library.mededtech.ru/rest/documents/prikMnN374n/#paragraph_aq9oru" TargetMode="External"/><Relationship Id="rId15" Type="http://schemas.openxmlformats.org/officeDocument/2006/relationships/hyperlink" Target="https://library.mededtech.ru/rest/documents/prikMnN374n/#paragraph_3er857" TargetMode="External"/><Relationship Id="rId16" Type="http://schemas.openxmlformats.org/officeDocument/2006/relationships/hyperlink" Target="https://library.mededtech.ru/rest/documents/prikMnN374n/#paragraph_j70f3e" TargetMode="External"/><Relationship Id="rId17" Type="http://schemas.openxmlformats.org/officeDocument/2006/relationships/hyperlink" Target="https://library.mededtech.ru/rest/documents/prikazN90/" TargetMode="External"/><Relationship Id="rId18" Type="http://schemas.openxmlformats.org/officeDocument/2006/relationships/hyperlink" Target="https://library.mededtech.ru/rest/documents/prikazN90/#list_item_opc0kv" TargetMode="External"/><Relationship Id="rId19" Type="http://schemas.openxmlformats.org/officeDocument/2006/relationships/hyperlink" Target="https://library.mededtech.ru/rest/documents/prikazN588/" TargetMode="External"/><Relationship Id="rId20" Type="http://schemas.openxmlformats.org/officeDocument/2006/relationships/hyperlink" Target="https://library.mededtech.ru/rest/documents/prikazN588/#p_46" TargetMode="External"/><Relationship Id="rId21" Type="http://schemas.openxmlformats.org/officeDocument/2006/relationships/hyperlink" Target="https://library.mededtech.ru/rest/documents/prikazN588/#p_38" TargetMode="External"/><Relationship Id="rId22" Type="http://schemas.openxmlformats.org/officeDocument/2006/relationships/hyperlink" Target="https://library.mededtech.ru/rest/documents/prikazN588/#list_item_r3a2sk" TargetMode="External"/><Relationship Id="rId23" Type="http://schemas.openxmlformats.org/officeDocument/2006/relationships/hyperlink" Target="https://library.mededtech.ru/rest/documents/prikazN588/#p_55" TargetMode="External"/><Relationship Id="rId24" Type="http://schemas.openxmlformats.org/officeDocument/2006/relationships/hyperlink" Target="https://library.mededtech.ru/rest/documents/prikazN588/#p_17" TargetMode="External"/><Relationship Id="rId25" Type="http://schemas.openxmlformats.org/officeDocument/2006/relationships/hyperlink" Target="https://library.mededtech.ru/rest/documents/prikazN588/#p_11" TargetMode="External"/><Relationship Id="rId26" Type="http://schemas.openxmlformats.org/officeDocument/2006/relationships/hyperlink" Target="https://library.mededtech.ru/rest/documents/prikazN585n/" TargetMode="External"/><Relationship Id="rId27" Type="http://schemas.openxmlformats.org/officeDocument/2006/relationships/hyperlink" Target="https://library.mededtech.ru/rest/documents/prikazN585n/#app1" TargetMode="External"/><Relationship Id="rId28" Type="http://schemas.openxmlformats.org/officeDocument/2006/relationships/hyperlink" Target="https://library.mededtech.ru/rest/documents/prikazN585n/#link1" TargetMode="External"/><Relationship Id="rId29" Type="http://schemas.openxmlformats.org/officeDocument/2006/relationships/hyperlink" Target="https://library.mededtech.ru/rest/documents/prikazN585n/#paragraph_0qm0kl" TargetMode="External"/><Relationship Id="rId30" Type="http://schemas.openxmlformats.org/officeDocument/2006/relationships/hyperlink" Target="https://library.mededtech.ru/rest/documents/prikazN585n/#paragraph_11rn2n" TargetMode="External"/><Relationship Id="rId31" Type="http://schemas.openxmlformats.org/officeDocument/2006/relationships/hyperlink" Target="https://library.mededtech.ru/rest/documents/prikazN585n/#list_item_2sia60" TargetMode="External"/><Relationship Id="rId32" Type="http://schemas.openxmlformats.org/officeDocument/2006/relationships/hyperlink" Target="https://library.mededtech.ru/rest/documents/prikazN585n/#list_item_2mhjio" TargetMode="External"/><Relationship Id="rId33" Type="http://schemas.openxmlformats.org/officeDocument/2006/relationships/hyperlink" Target="https://library.mededtech.ru/rest/documents/prikazN588/#p_13" TargetMode="External"/><Relationship Id="rId34" Type="http://schemas.openxmlformats.org/officeDocument/2006/relationships/hyperlink" Target="https://library.mededtech.ru/rest/documents/prikazN588/#app_p_33" TargetMode="External"/><Relationship Id="rId35" Type="http://schemas.openxmlformats.org/officeDocument/2006/relationships/hyperlink" Target="https://library.mededtech.ru/rest/documents/prikazN588/#p_15" TargetMode="External"/><Relationship Id="rId36" Type="http://schemas.openxmlformats.org/officeDocument/2006/relationships/hyperlink" Target="https://library.mededtech.ru/rest/documents/prikazN486/" TargetMode="External"/><Relationship Id="rId37" Type="http://schemas.openxmlformats.org/officeDocument/2006/relationships/hyperlink" Target="https://library.mededtech.ru/rest/documents/prikazN486/#table_o1ehn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